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0231D3" w14:textId="38A4F1ED" w:rsidR="006C475A" w:rsidRPr="006C475A" w:rsidRDefault="00215B2E" w:rsidP="006C475A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>
        <w:rPr>
          <w:rFonts w:ascii="Verdana" w:eastAsia="Times New Roman" w:hAnsi="Verdana" w:cs="Verdana"/>
          <w:sz w:val="20"/>
          <w:szCs w:val="20"/>
          <w:lang w:eastAsia="it-IT"/>
        </w:rPr>
        <w:tab/>
      </w:r>
    </w:p>
    <w:p w14:paraId="40D0700F" w14:textId="77777777" w:rsidR="006C475A" w:rsidRDefault="006C475A" w:rsidP="006C475A">
      <w:pPr>
        <w:autoSpaceDE w:val="0"/>
        <w:autoSpaceDN w:val="0"/>
        <w:adjustRightInd w:val="0"/>
        <w:spacing w:after="0" w:line="320" w:lineRule="atLeast"/>
        <w:jc w:val="both"/>
        <w:rPr>
          <w:rFonts w:ascii="Verdana" w:eastAsia="Times New Roman" w:hAnsi="Verdana" w:cs="Times New Roman"/>
          <w:b/>
          <w:bCs/>
          <w:szCs w:val="24"/>
          <w:lang w:eastAsia="it-IT"/>
        </w:rPr>
      </w:pPr>
      <w:r w:rsidRPr="00DF7D8E">
        <w:rPr>
          <w:rFonts w:ascii="Verdana" w:eastAsia="Times New Roman" w:hAnsi="Verdana" w:cs="Verdana-Bold"/>
          <w:b/>
          <w:bCs/>
          <w:sz w:val="20"/>
          <w:szCs w:val="20"/>
          <w:u w:val="single"/>
          <w:lang w:eastAsia="it-IT"/>
        </w:rPr>
        <w:t>Oggetto</w:t>
      </w:r>
      <w:r w:rsidRPr="00DF7D8E">
        <w:rPr>
          <w:rFonts w:ascii="Verdana" w:eastAsia="Times New Roman" w:hAnsi="Verdana" w:cs="Verdana-Bold"/>
          <w:b/>
          <w:bCs/>
          <w:sz w:val="20"/>
          <w:szCs w:val="20"/>
          <w:lang w:eastAsia="it-IT"/>
        </w:rPr>
        <w:t xml:space="preserve">: </w:t>
      </w:r>
      <w:r w:rsidRPr="00DF7D8E">
        <w:rPr>
          <w:rFonts w:ascii="Verdana" w:eastAsia="Times New Roman" w:hAnsi="Verdana" w:cs="Times New Roman"/>
          <w:b/>
          <w:bCs/>
          <w:szCs w:val="24"/>
          <w:lang w:eastAsia="it-IT"/>
        </w:rPr>
        <w:t>Manifestazione di interesse per affidamento dei lavori di:</w:t>
      </w:r>
    </w:p>
    <w:p w14:paraId="1767CF49" w14:textId="77777777" w:rsidR="006C475A" w:rsidRPr="00DF7D8E" w:rsidRDefault="006C475A" w:rsidP="006C475A">
      <w:pPr>
        <w:autoSpaceDE w:val="0"/>
        <w:autoSpaceDN w:val="0"/>
        <w:adjustRightInd w:val="0"/>
        <w:spacing w:after="0" w:line="320" w:lineRule="atLeast"/>
        <w:jc w:val="both"/>
        <w:rPr>
          <w:rFonts w:ascii="Verdana" w:eastAsia="Times New Roman" w:hAnsi="Verdana" w:cs="Times New Roman"/>
          <w:b/>
          <w:bCs/>
          <w:szCs w:val="24"/>
          <w:lang w:eastAsia="it-IT"/>
        </w:rPr>
      </w:pPr>
    </w:p>
    <w:p w14:paraId="09884652" w14:textId="77777777" w:rsidR="00697EF6" w:rsidRDefault="00697EF6" w:rsidP="00697EF6">
      <w:pP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3"/>
          <w:sz w:val="28"/>
          <w:lang w:eastAsia="it-IT"/>
        </w:rPr>
      </w:pPr>
      <w:r>
        <w:rPr>
          <w:rFonts w:ascii="Times New Roman" w:eastAsia="Times New Roman" w:hAnsi="Times New Roman" w:cs="Times New Roman"/>
          <w:b/>
          <w:bCs/>
          <w:kern w:val="3"/>
          <w:sz w:val="28"/>
          <w:lang w:eastAsia="it-IT"/>
        </w:rPr>
        <w:t>CODICE 002/2026</w:t>
      </w:r>
    </w:p>
    <w:p w14:paraId="4BFE5B4E" w14:textId="77777777" w:rsidR="00697EF6" w:rsidRPr="00784509" w:rsidRDefault="00697EF6" w:rsidP="00697EF6">
      <w:pP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kern w:val="3"/>
          <w:sz w:val="28"/>
          <w:lang w:eastAsia="it-IT"/>
        </w:rPr>
      </w:pPr>
      <w:r>
        <w:rPr>
          <w:rFonts w:ascii="Times New Roman" w:eastAsia="Times New Roman" w:hAnsi="Times New Roman" w:cs="Times New Roman"/>
          <w:b/>
          <w:bCs/>
          <w:kern w:val="3"/>
          <w:sz w:val="28"/>
          <w:lang w:eastAsia="it-IT"/>
        </w:rPr>
        <w:t>REALIZZAZIONE NUOVO EDIFICIO AD USO ARTIGIANALE, RICOVERO MEZZI NUOVA SEDE OPERATIVA AD ANTEGNATE (BG)</w:t>
      </w:r>
    </w:p>
    <w:p w14:paraId="78019CEB" w14:textId="77777777" w:rsidR="00697EF6" w:rsidRPr="00784509" w:rsidRDefault="00697EF6" w:rsidP="00697EF6">
      <w:pPr>
        <w:suppressAutoHyphens/>
        <w:autoSpaceDN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kern w:val="3"/>
          <w:sz w:val="24"/>
          <w:szCs w:val="20"/>
          <w:lang w:eastAsia="it-IT"/>
        </w:rPr>
      </w:pPr>
      <w:r w:rsidRPr="00DE3C87">
        <w:rPr>
          <w:rFonts w:ascii="Times New Roman" w:eastAsia="Times New Roman" w:hAnsi="Times New Roman" w:cs="Times New Roman"/>
          <w:b/>
          <w:bCs/>
          <w:kern w:val="3"/>
          <w:sz w:val="24"/>
          <w:szCs w:val="20"/>
          <w:lang w:eastAsia="it-IT"/>
        </w:rPr>
        <w:t>CUP D5</w:t>
      </w:r>
      <w:r>
        <w:rPr>
          <w:rFonts w:ascii="Times New Roman" w:eastAsia="Times New Roman" w:hAnsi="Times New Roman" w:cs="Times New Roman"/>
          <w:b/>
          <w:bCs/>
          <w:kern w:val="3"/>
          <w:sz w:val="24"/>
          <w:szCs w:val="20"/>
          <w:lang w:eastAsia="it-IT"/>
        </w:rPr>
        <w:t>4H26000260005</w:t>
      </w:r>
    </w:p>
    <w:p w14:paraId="2AD510E8" w14:textId="77777777" w:rsidR="006C475A" w:rsidRDefault="006C475A" w:rsidP="006C475A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483E450B" w14:textId="34A21A51" w:rsidR="006C475A" w:rsidRPr="006C475A" w:rsidRDefault="006C475A" w:rsidP="006C475A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Il/la sottoscritto/a ___________________________________________________________</w:t>
      </w:r>
    </w:p>
    <w:p w14:paraId="4162A776" w14:textId="24FCD1DF" w:rsidR="006C475A" w:rsidRPr="006C475A" w:rsidRDefault="006C475A" w:rsidP="006C475A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in qualità di ______________________________</w:t>
      </w:r>
      <w:r w:rsidR="00697EF6">
        <w:rPr>
          <w:rFonts w:ascii="Verdana" w:eastAsia="Times New Roman" w:hAnsi="Verdana" w:cs="Verdana"/>
          <w:sz w:val="20"/>
          <w:szCs w:val="20"/>
          <w:lang w:eastAsia="it-IT"/>
        </w:rPr>
        <w:t xml:space="preserve"> </w:t>
      </w: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dell’impresa ____________________________</w:t>
      </w:r>
      <w:r>
        <w:rPr>
          <w:rFonts w:ascii="Verdana" w:eastAsia="Times New Roman" w:hAnsi="Verdana" w:cs="Verdana"/>
          <w:sz w:val="20"/>
          <w:szCs w:val="20"/>
          <w:lang w:eastAsia="it-IT"/>
        </w:rPr>
        <w:t>______________________</w:t>
      </w: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________________________</w:t>
      </w:r>
    </w:p>
    <w:p w14:paraId="00BF25D9" w14:textId="4B41EC5D" w:rsidR="006C475A" w:rsidRPr="006C475A" w:rsidRDefault="006C475A" w:rsidP="006C475A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con sede legale in __________________________________________________________</w:t>
      </w:r>
    </w:p>
    <w:p w14:paraId="20B07E21" w14:textId="2DE36A57" w:rsidR="00697EF6" w:rsidRDefault="006C475A" w:rsidP="006C475A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partita iva ____________________, cod. fiscale ____________________ e Tel _________________</w:t>
      </w:r>
      <w:r w:rsidR="00697EF6">
        <w:rPr>
          <w:rFonts w:ascii="Verdana" w:eastAsia="Times New Roman" w:hAnsi="Verdana" w:cs="Verdana"/>
          <w:sz w:val="20"/>
          <w:szCs w:val="20"/>
          <w:lang w:eastAsia="it-IT"/>
        </w:rPr>
        <w:t xml:space="preserve"> </w:t>
      </w: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 xml:space="preserve">indirizzo e-mail ______________________ </w:t>
      </w:r>
    </w:p>
    <w:p w14:paraId="01494138" w14:textId="087367D9" w:rsidR="006C475A" w:rsidRPr="006C475A" w:rsidRDefault="00697EF6" w:rsidP="006C475A">
      <w:pPr>
        <w:autoSpaceDE w:val="0"/>
        <w:autoSpaceDN w:val="0"/>
        <w:adjustRightInd w:val="0"/>
        <w:spacing w:after="0" w:line="36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>
        <w:rPr>
          <w:rFonts w:ascii="Verdana" w:eastAsia="Times New Roman" w:hAnsi="Verdana" w:cs="Verdana"/>
          <w:sz w:val="20"/>
          <w:szCs w:val="20"/>
          <w:lang w:eastAsia="it-IT"/>
        </w:rPr>
        <w:t>i</w:t>
      </w:r>
      <w:r w:rsidR="006C475A" w:rsidRPr="006C475A">
        <w:rPr>
          <w:rFonts w:ascii="Verdana" w:eastAsia="Times New Roman" w:hAnsi="Verdana" w:cs="Verdana"/>
          <w:sz w:val="20"/>
          <w:szCs w:val="20"/>
          <w:lang w:eastAsia="it-IT"/>
        </w:rPr>
        <w:t>ndirizzo PEC ___________________________________</w:t>
      </w:r>
    </w:p>
    <w:p w14:paraId="7257BC16" w14:textId="77777777" w:rsidR="006C475A" w:rsidRPr="006C475A" w:rsidRDefault="006C475A" w:rsidP="006C475A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288CBAC4" w14:textId="77777777" w:rsidR="006C475A" w:rsidRPr="006C475A" w:rsidRDefault="006C475A" w:rsidP="006C475A">
      <w:pPr>
        <w:autoSpaceDE w:val="0"/>
        <w:autoSpaceDN w:val="0"/>
        <w:adjustRightInd w:val="0"/>
        <w:spacing w:after="0" w:line="240" w:lineRule="auto"/>
        <w:jc w:val="both"/>
        <w:rPr>
          <w:rFonts w:ascii="Verdana" w:eastAsia="Times New Roman" w:hAnsi="Verdana" w:cs="Verdana"/>
          <w:sz w:val="20"/>
          <w:szCs w:val="20"/>
          <w:lang w:eastAsia="it-IT"/>
        </w:rPr>
      </w:pP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 xml:space="preserve">ai sensi degli articoli 46 e 47 del D.P.R. 28 </w:t>
      </w:r>
      <w:proofErr w:type="gramStart"/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Dicembre</w:t>
      </w:r>
      <w:proofErr w:type="gramEnd"/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 xml:space="preserve"> 2000 n° 445 e </w:t>
      </w:r>
      <w:proofErr w:type="spellStart"/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s.m.i.</w:t>
      </w:r>
      <w:proofErr w:type="spellEnd"/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, consapevole delle sanzioni penali, nel caso di dichiarazioni non veritiere, di formazione o uso di atti falsi richiamate dall’art. 76 del medesimo D.P.R.;</w:t>
      </w:r>
    </w:p>
    <w:p w14:paraId="39E5C353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48087CC6" w14:textId="77777777" w:rsidR="006C475A" w:rsidRPr="006C475A" w:rsidRDefault="006C475A" w:rsidP="006C475A">
      <w:pPr>
        <w:spacing w:after="0" w:line="240" w:lineRule="auto"/>
        <w:jc w:val="center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08A785EF" w14:textId="77777777" w:rsidR="006C475A" w:rsidRPr="006C475A" w:rsidRDefault="006C475A" w:rsidP="006C475A">
      <w:pPr>
        <w:spacing w:after="0" w:line="240" w:lineRule="auto"/>
        <w:jc w:val="center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DICHIARA SOTTO LA PROPRIA RESPONSABILITÀ QUANTO SEGUE</w:t>
      </w:r>
    </w:p>
    <w:p w14:paraId="1DC9D8AD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439A7C69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18A3A73B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Verdana"/>
          <w:sz w:val="20"/>
          <w:szCs w:val="20"/>
          <w:lang w:eastAsia="it-IT"/>
        </w:rPr>
      </w:pPr>
      <w:r w:rsidRPr="006C475A">
        <w:rPr>
          <w:rFonts w:ascii="Verdana" w:eastAsia="Times New Roman" w:hAnsi="Verdana" w:cs="Verdana"/>
          <w:sz w:val="20"/>
          <w:szCs w:val="20"/>
          <w:lang w:eastAsia="it-IT"/>
        </w:rPr>
        <w:t>in conformità all’art. 10 dell’avviso di manifestazione di interesse.</w:t>
      </w:r>
    </w:p>
    <w:p w14:paraId="5953492A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Verdana"/>
          <w:sz w:val="20"/>
          <w:szCs w:val="20"/>
          <w:lang w:eastAsia="it-IT"/>
        </w:rPr>
      </w:pPr>
    </w:p>
    <w:p w14:paraId="617E33B7" w14:textId="26E13B6C" w:rsidR="006C475A" w:rsidRPr="006C475A" w:rsidRDefault="006C475A" w:rsidP="006C475A">
      <w:pPr>
        <w:numPr>
          <w:ilvl w:val="0"/>
          <w:numId w:val="30"/>
        </w:numPr>
        <w:spacing w:after="0" w:line="240" w:lineRule="auto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bookmarkStart w:id="0" w:name="_Hlk145665087"/>
      <w:bookmarkStart w:id="1" w:name="_Hlk145665099"/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 xml:space="preserve">Modalità operative e logistiche di realizzazione del lavoro anche in relazione a principio di prossimità e della disponibilità a sviluppare il lavoro in proprio senza ricorso al subappalto per l’esigenza di garantire una più intensa tutela delle condizioni di lavoro e della salute e sicurezza sul lavoro ovvero di prevenire il rischio di infiltrazioni mafiose 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(la valutazione comprende, ai sensi dell’art. 108 comma 7 del Codice, “i criteri premiali atti a favorire la partecipazione delle piccole e medie imprese e a promuovere, per le prestazioni dipendenti dal principio di prossimità per la loro efficiente gestione, l’affidamento ad operatori economici con sede operativa nell'ambito territoriale di riferimento”) – 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Categorie di qualificazione SOA possedute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;</w:t>
      </w:r>
      <w:r w:rsidRPr="006C475A">
        <w:rPr>
          <w:rFonts w:ascii="Verdana" w:eastAsia="Times New Roman" w:hAnsi="Verdana" w:cs="Tahoma"/>
          <w:b/>
          <w:i/>
          <w:color w:val="FF0000"/>
          <w:sz w:val="20"/>
          <w:szCs w:val="20"/>
          <w:lang w:eastAsia="it-IT"/>
        </w:rPr>
        <w:t xml:space="preserve"> (MAX 7 punti)</w:t>
      </w:r>
      <w:r w:rsidR="0073639B">
        <w:rPr>
          <w:rFonts w:ascii="Verdana" w:eastAsia="Times New Roman" w:hAnsi="Verdana" w:cs="Tahoma"/>
          <w:b/>
          <w:i/>
          <w:color w:val="FF0000"/>
          <w:sz w:val="20"/>
          <w:szCs w:val="20"/>
          <w:lang w:eastAsia="it-IT"/>
        </w:rPr>
        <w:t>- allega relazione</w:t>
      </w:r>
    </w:p>
    <w:bookmarkEnd w:id="0"/>
    <w:p w14:paraId="4192D569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3912067F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038FF874" w14:textId="77777777" w:rsidR="006C475A" w:rsidRPr="006C475A" w:rsidRDefault="006C475A" w:rsidP="006C475A">
      <w:pPr>
        <w:numPr>
          <w:ilvl w:val="1"/>
          <w:numId w:val="31"/>
        </w:num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 xml:space="preserve">SEDE OPERATIVA </w:t>
      </w:r>
      <w:r w:rsidRPr="006C475A">
        <w:rPr>
          <w:rFonts w:ascii="Verdana" w:eastAsia="Times New Roman" w:hAnsi="Verdana" w:cs="Tahoma"/>
          <w:b/>
          <w:i/>
          <w:sz w:val="20"/>
          <w:szCs w:val="20"/>
          <w:u w:val="single"/>
          <w:lang w:eastAsia="it-IT"/>
        </w:rPr>
        <w:t>così come desumibile da visura camerale allegata</w:t>
      </w:r>
    </w:p>
    <w:p w14:paraId="453B241A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08E4C880" w14:textId="77777777" w:rsidR="006C475A" w:rsidRPr="006C475A" w:rsidRDefault="006C475A" w:rsidP="006C475A">
      <w:pPr>
        <w:spacing w:after="0" w:line="240" w:lineRule="auto"/>
        <w:ind w:left="709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bookmarkStart w:id="2" w:name="_Hlk187315691"/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 xml:space="preserve">Indicare la distanza Kilometrica della sede operativa/sede legale più vicina al cantiere, </w:t>
      </w:r>
      <w:r w:rsidRPr="006C475A">
        <w:rPr>
          <w:rFonts w:ascii="Verdana" w:eastAsia="Times New Roman" w:hAnsi="Verdana" w:cs="Tahoma"/>
          <w:b/>
          <w:i/>
          <w:sz w:val="20"/>
          <w:szCs w:val="20"/>
          <w:u w:val="single"/>
          <w:lang w:eastAsia="it-IT"/>
        </w:rPr>
        <w:t>desumibile esclusivamente dalla visura camerale allegata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:</w:t>
      </w:r>
    </w:p>
    <w:p w14:paraId="4BEC7BD0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4A56C5EF" w14:textId="77777777" w:rsidR="006C475A" w:rsidRPr="006C475A" w:rsidRDefault="006C475A" w:rsidP="006C475A">
      <w:pPr>
        <w:spacing w:after="0" w:line="240" w:lineRule="auto"/>
        <w:ind w:left="2127" w:firstLine="709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KM: ________</w:t>
      </w:r>
    </w:p>
    <w:p w14:paraId="7DF446D3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ab/>
      </w:r>
    </w:p>
    <w:p w14:paraId="1F4E072A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>(qualora la distanza non fosse desumibile dalla documentazione allegata non sarà valutata)</w:t>
      </w:r>
    </w:p>
    <w:bookmarkEnd w:id="2"/>
    <w:p w14:paraId="0F758923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2B1AC401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3CDE2E5C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 xml:space="preserve">1.2 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ab/>
        <w:t xml:space="preserve">CATEGORIE SOA POSSEDUTE da impresa singola, capogruppo in caso di RTI, Esecutore in caso di Consorzio </w:t>
      </w:r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>(non saranno valutate categorie in caso di avvalimento);</w:t>
      </w:r>
    </w:p>
    <w:p w14:paraId="32A54AA7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0A2DAA3C" w14:textId="5294ECC8" w:rsidR="006C475A" w:rsidRPr="006C475A" w:rsidRDefault="006C475A" w:rsidP="006C475A">
      <w:pPr>
        <w:spacing w:after="0" w:line="240" w:lineRule="auto"/>
        <w:ind w:left="2127" w:firstLine="709"/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Categoria prevalente OG </w:t>
      </w:r>
      <w:r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1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 cl. ___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instrText xml:space="preserve"> FORMCHECKBOX </w:instrTex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separate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end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SI   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instrText xml:space="preserve"> FORMCHECKBOX </w:instrTex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separate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end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NO</w:t>
      </w:r>
    </w:p>
    <w:p w14:paraId="21ACCAE1" w14:textId="1412CE02" w:rsidR="00581572" w:rsidRPr="006C475A" w:rsidRDefault="00581572" w:rsidP="00581572">
      <w:pPr>
        <w:spacing w:after="0" w:line="240" w:lineRule="auto"/>
        <w:ind w:left="2127" w:firstLine="709"/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Categoria </w:t>
      </w:r>
      <w:r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scorporabile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 O</w:t>
      </w:r>
      <w:r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S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 </w:t>
      </w:r>
      <w:r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13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 cl. ___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instrText xml:space="preserve"> FORMCHECKBOX </w:instrTex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separate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end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SI   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instrText xml:space="preserve"> FORMCHECKBOX </w:instrTex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separate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end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NO</w:t>
      </w:r>
    </w:p>
    <w:p w14:paraId="7CEFD082" w14:textId="5323F45C" w:rsidR="00581572" w:rsidRPr="006C475A" w:rsidRDefault="00581572" w:rsidP="00581572">
      <w:pPr>
        <w:spacing w:after="0" w:line="240" w:lineRule="auto"/>
        <w:ind w:left="2127" w:firstLine="709"/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Categoria </w:t>
      </w:r>
      <w:r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scorporabile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 O</w:t>
      </w:r>
      <w:r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S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 </w:t>
      </w:r>
      <w:r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28 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cl. ___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instrText xml:space="preserve"> FORMCHECKBOX </w:instrTex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separate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end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SI   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instrText xml:space="preserve"> FORMCHECKBOX </w:instrTex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separate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end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NO</w:t>
      </w:r>
    </w:p>
    <w:p w14:paraId="171F02F7" w14:textId="06199C64" w:rsidR="00581572" w:rsidRPr="006C475A" w:rsidRDefault="00581572" w:rsidP="00581572">
      <w:pPr>
        <w:spacing w:after="0" w:line="240" w:lineRule="auto"/>
        <w:ind w:left="2127" w:firstLine="709"/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Categoria </w:t>
      </w:r>
      <w:r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scorporabile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 O</w:t>
      </w:r>
      <w:r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S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 </w:t>
      </w:r>
      <w:r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30 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cl. ___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instrText xml:space="preserve"> FORMCHECKBOX </w:instrTex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separate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end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SI   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instrText xml:space="preserve"> FORMCHECKBOX </w:instrTex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separate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end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NO</w:t>
      </w:r>
    </w:p>
    <w:p w14:paraId="14E870CE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36A1D547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797FD1AB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1.3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ab/>
        <w:t>Micro, piccola e media impresa (MPMI):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instrText xml:space="preserve"> FORMCHECKBOX </w:instrTex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separate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end"/>
      </w:r>
      <w:bookmarkStart w:id="3" w:name="_Hlk206410662"/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 xml:space="preserve">SI   </w: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begin">
          <w:ffData>
            <w:name w:val="Controllo1"/>
            <w:enabled/>
            <w:calcOnExit w:val="0"/>
            <w:checkBox>
              <w:sizeAuto/>
              <w:default w:val="0"/>
            </w:checkBox>
          </w:ffData>
        </w:fldCha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instrText xml:space="preserve"> FORMCHECKBOX </w:instrText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separate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fldChar w:fldCharType="end"/>
      </w:r>
      <w:r w:rsidRPr="006C475A">
        <w:rPr>
          <w:rFonts w:ascii="Verdana" w:eastAsia="Times New Roman" w:hAnsi="Verdana" w:cs="Tahoma"/>
          <w:bCs/>
          <w:i/>
          <w:sz w:val="20"/>
          <w:szCs w:val="20"/>
          <w:lang w:eastAsia="it-IT"/>
        </w:rPr>
        <w:t>NO</w:t>
      </w:r>
      <w:bookmarkEnd w:id="3"/>
    </w:p>
    <w:p w14:paraId="379B74E6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61E0650F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7891D18E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1.4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ab/>
        <w:t xml:space="preserve">Anzianità Impresa: 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ab/>
      </w:r>
      <w:r w:rsidRPr="006C475A">
        <w:rPr>
          <w:rFonts w:ascii="Verdana" w:eastAsia="Times New Roman" w:hAnsi="Verdana" w:cs="Tahoma"/>
          <w:i/>
          <w:sz w:val="20"/>
          <w:szCs w:val="20"/>
          <w:lang w:eastAsia="it-IT"/>
        </w:rPr>
        <w:t>Indicare anno di fondazione: ________</w:t>
      </w:r>
    </w:p>
    <w:p w14:paraId="0D211E03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</w:pPr>
    </w:p>
    <w:p w14:paraId="4A892272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>(qualora l’anno non fosse desumibile dalla documentazione allegata non sarà valutato)</w:t>
      </w:r>
    </w:p>
    <w:p w14:paraId="09FB4297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446B3F82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617031EB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u w:val="single"/>
          <w:lang w:eastAsia="it-IT"/>
        </w:rPr>
        <w:t>Allegato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: visura camerale</w:t>
      </w:r>
    </w:p>
    <w:p w14:paraId="28380074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bookmarkEnd w:id="1"/>
    <w:p w14:paraId="07763431" w14:textId="4331645E" w:rsidR="006C475A" w:rsidRPr="006C475A" w:rsidRDefault="006C475A" w:rsidP="006C475A">
      <w:pPr>
        <w:numPr>
          <w:ilvl w:val="0"/>
          <w:numId w:val="30"/>
        </w:numPr>
        <w:spacing w:after="0" w:line="240" w:lineRule="auto"/>
        <w:jc w:val="both"/>
        <w:rPr>
          <w:rFonts w:ascii="Verdana" w:eastAsia="Times New Roman" w:hAnsi="Verdana" w:cs="Tahoma"/>
          <w:b/>
          <w:i/>
          <w:color w:val="FF0000"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Esperienza documentata tramite CEL in massimo n.3 lavori ANALOGHI (intesi come interventi quanto più similari possibili alle lavorazioni previste in oggetto) per tipologia e importo dei lavori realizzati, svolti nell’ultimo QUINQUENNIO utile (anni 202</w:t>
      </w:r>
      <w:r w:rsidR="00702331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1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-202</w:t>
      </w:r>
      <w:r w:rsidR="00702331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2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-202</w:t>
      </w:r>
      <w:r w:rsidR="00702331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3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-202</w:t>
      </w:r>
      <w:r w:rsidR="00702331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4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-202</w:t>
      </w:r>
      <w:r w:rsidR="00702331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5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 xml:space="preserve">) </w:t>
      </w:r>
      <w:r w:rsidRPr="006C475A">
        <w:rPr>
          <w:rFonts w:ascii="Verdana" w:eastAsia="Times New Roman" w:hAnsi="Verdana" w:cs="Tahoma"/>
          <w:b/>
          <w:i/>
          <w:color w:val="FF0000"/>
          <w:sz w:val="20"/>
          <w:szCs w:val="20"/>
          <w:lang w:eastAsia="it-IT"/>
        </w:rPr>
        <w:t>(MAX 9 punti + 1 punto premiale se almeno uno dei 3 lavori riguarda un’opera valutata maggiormente attinente/similare a quella in appalto)</w:t>
      </w:r>
    </w:p>
    <w:p w14:paraId="5CBCEB4E" w14:textId="77777777" w:rsidR="006C475A" w:rsidRPr="006C475A" w:rsidRDefault="006C475A" w:rsidP="006C475A">
      <w:pPr>
        <w:spacing w:after="0" w:line="240" w:lineRule="auto"/>
        <w:ind w:left="360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3738EA6A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 xml:space="preserve">[Si riporta in rosso un esempio] </w:t>
      </w:r>
      <w:bookmarkStart w:id="4" w:name="_Hlk194574482"/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>Compilazione obbligatoria della tabella pena non assegnazione del punteggio: NON SONO AMMESSI E NON SARANNO CONSIDERATI EVENTUALI ALLEGATI</w:t>
      </w:r>
      <w:bookmarkEnd w:id="4"/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 xml:space="preserve"> oltre al CEL o alla dichiarazione dell’Ente pubblico committente in cui viene certificato l’importo contabilizzato nella categoria di riferimento. </w:t>
      </w:r>
    </w:p>
    <w:p w14:paraId="1D85C53E" w14:textId="77777777" w:rsidR="006C475A" w:rsidRPr="006C475A" w:rsidRDefault="006C475A" w:rsidP="006C475A">
      <w:pPr>
        <w:spacing w:after="0" w:line="240" w:lineRule="auto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tbl>
      <w:tblPr>
        <w:tblW w:w="9706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60"/>
        <w:gridCol w:w="3503"/>
        <w:gridCol w:w="2504"/>
        <w:gridCol w:w="30"/>
        <w:gridCol w:w="1161"/>
        <w:gridCol w:w="1248"/>
      </w:tblGrid>
      <w:tr w:rsidR="00341F34" w:rsidRPr="006C475A" w14:paraId="267BB4C7" w14:textId="77777777" w:rsidTr="00341F34">
        <w:trPr>
          <w:trHeight w:val="609"/>
        </w:trPr>
        <w:tc>
          <w:tcPr>
            <w:tcW w:w="1260" w:type="dxa"/>
            <w:vMerge w:val="restart"/>
            <w:vAlign w:val="center"/>
            <w:hideMark/>
          </w:tcPr>
          <w:p w14:paraId="2FECA21B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  <w:t>Committente</w:t>
            </w:r>
          </w:p>
          <w:p w14:paraId="2413C3B2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color w:val="FF0000"/>
                <w:sz w:val="20"/>
                <w:szCs w:val="20"/>
                <w:lang w:eastAsia="it-IT"/>
              </w:rPr>
              <w:t>(solo committenti pubblici)</w:t>
            </w:r>
          </w:p>
        </w:tc>
        <w:tc>
          <w:tcPr>
            <w:tcW w:w="3503" w:type="dxa"/>
            <w:vMerge w:val="restart"/>
            <w:vAlign w:val="center"/>
            <w:hideMark/>
          </w:tcPr>
          <w:p w14:paraId="25474DFF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  <w:t>Anno CRE - Titolo lavoro / Comune</w:t>
            </w:r>
          </w:p>
        </w:tc>
        <w:tc>
          <w:tcPr>
            <w:tcW w:w="2504" w:type="dxa"/>
            <w:vMerge w:val="restart"/>
            <w:vAlign w:val="center"/>
            <w:hideMark/>
          </w:tcPr>
          <w:p w14:paraId="3B87EA4E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  <w:p w14:paraId="683494CA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  <w:t>Categoria e relativo importo effettivo contabilizzato e riportato sul C.E.L.</w:t>
            </w:r>
          </w:p>
          <w:p w14:paraId="443CFD26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  <w:t>(</w:t>
            </w:r>
            <w:r w:rsidRPr="006C475A">
              <w:rPr>
                <w:rFonts w:ascii="Arial Narrow" w:eastAsia="Times New Roman" w:hAnsi="Arial Narrow" w:cs="Calibri"/>
                <w:b/>
                <w:bCs/>
                <w:color w:val="000000"/>
                <w:sz w:val="32"/>
                <w:szCs w:val="32"/>
                <w:u w:val="single"/>
                <w:lang w:eastAsia="it-IT"/>
              </w:rPr>
              <w:t>al netto dei subappalti</w:t>
            </w:r>
            <w:r w:rsidRPr="006C475A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  <w:t>)</w:t>
            </w:r>
          </w:p>
          <w:p w14:paraId="72C866A1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191" w:type="dxa"/>
            <w:gridSpan w:val="2"/>
            <w:vMerge w:val="restart"/>
            <w:vAlign w:val="center"/>
            <w:hideMark/>
          </w:tcPr>
          <w:p w14:paraId="0D1627CD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  <w:t>Avvalimento</w:t>
            </w:r>
          </w:p>
        </w:tc>
        <w:tc>
          <w:tcPr>
            <w:tcW w:w="1248" w:type="dxa"/>
            <w:vMerge w:val="restart"/>
            <w:vAlign w:val="center"/>
            <w:hideMark/>
          </w:tcPr>
          <w:p w14:paraId="260199F3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  <w:t>Contenzioso e/o presentazione riserve</w:t>
            </w:r>
          </w:p>
        </w:tc>
      </w:tr>
      <w:tr w:rsidR="00341F34" w:rsidRPr="006C475A" w14:paraId="149F5102" w14:textId="77777777" w:rsidTr="00341F34">
        <w:trPr>
          <w:trHeight w:val="609"/>
        </w:trPr>
        <w:tc>
          <w:tcPr>
            <w:tcW w:w="1260" w:type="dxa"/>
            <w:vMerge/>
            <w:vAlign w:val="center"/>
            <w:hideMark/>
          </w:tcPr>
          <w:p w14:paraId="72D3044A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u w:val="single"/>
                <w:lang w:eastAsia="it-IT"/>
              </w:rPr>
            </w:pPr>
          </w:p>
        </w:tc>
        <w:tc>
          <w:tcPr>
            <w:tcW w:w="3503" w:type="dxa"/>
            <w:vMerge/>
            <w:vAlign w:val="center"/>
            <w:hideMark/>
          </w:tcPr>
          <w:p w14:paraId="24588E75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u w:val="single"/>
                <w:lang w:eastAsia="it-IT"/>
              </w:rPr>
            </w:pPr>
          </w:p>
        </w:tc>
        <w:tc>
          <w:tcPr>
            <w:tcW w:w="2504" w:type="dxa"/>
            <w:vMerge/>
            <w:vAlign w:val="center"/>
            <w:hideMark/>
          </w:tcPr>
          <w:p w14:paraId="745DF6D7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u w:val="single"/>
                <w:lang w:eastAsia="it-IT"/>
              </w:rPr>
            </w:pPr>
          </w:p>
        </w:tc>
        <w:tc>
          <w:tcPr>
            <w:tcW w:w="1191" w:type="dxa"/>
            <w:gridSpan w:val="2"/>
            <w:vMerge/>
            <w:vAlign w:val="center"/>
            <w:hideMark/>
          </w:tcPr>
          <w:p w14:paraId="53D39C3A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u w:val="single"/>
                <w:lang w:eastAsia="it-IT"/>
              </w:rPr>
            </w:pPr>
          </w:p>
        </w:tc>
        <w:tc>
          <w:tcPr>
            <w:tcW w:w="1248" w:type="dxa"/>
            <w:vMerge/>
            <w:vAlign w:val="center"/>
            <w:hideMark/>
          </w:tcPr>
          <w:p w14:paraId="781D3C4D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u w:val="single"/>
                <w:lang w:eastAsia="it-IT"/>
              </w:rPr>
            </w:pPr>
          </w:p>
        </w:tc>
      </w:tr>
      <w:tr w:rsidR="006C475A" w:rsidRPr="006C475A" w14:paraId="2AFCBDCC" w14:textId="77777777" w:rsidTr="00341F34">
        <w:trPr>
          <w:trHeight w:val="510"/>
        </w:trPr>
        <w:tc>
          <w:tcPr>
            <w:tcW w:w="1260" w:type="dxa"/>
            <w:vAlign w:val="center"/>
          </w:tcPr>
          <w:p w14:paraId="3EF37718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FF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b/>
                <w:bCs/>
                <w:color w:val="FF0000"/>
                <w:sz w:val="20"/>
                <w:szCs w:val="20"/>
                <w:lang w:eastAsia="it-IT"/>
              </w:rPr>
              <w:t>Comune di _________</w:t>
            </w:r>
          </w:p>
        </w:tc>
        <w:tc>
          <w:tcPr>
            <w:tcW w:w="3503" w:type="dxa"/>
            <w:vAlign w:val="center"/>
          </w:tcPr>
          <w:p w14:paraId="1D2CA47E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color w:val="FF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color w:val="FF0000"/>
                <w:sz w:val="20"/>
                <w:szCs w:val="20"/>
                <w:lang w:eastAsia="it-IT"/>
              </w:rPr>
              <w:t>20__ – Lavori di “________” in Comune di _____</w:t>
            </w:r>
          </w:p>
        </w:tc>
        <w:tc>
          <w:tcPr>
            <w:tcW w:w="2534" w:type="dxa"/>
            <w:gridSpan w:val="2"/>
            <w:vAlign w:val="center"/>
          </w:tcPr>
          <w:p w14:paraId="54AF4845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FF0000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color w:val="FF0000"/>
                <w:sz w:val="20"/>
                <w:szCs w:val="20"/>
                <w:lang w:eastAsia="it-IT"/>
              </w:rPr>
              <w:t>OG 1 € ____</w:t>
            </w:r>
          </w:p>
        </w:tc>
        <w:tc>
          <w:tcPr>
            <w:tcW w:w="1161" w:type="dxa"/>
            <w:vAlign w:val="center"/>
          </w:tcPr>
          <w:p w14:paraId="63745861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begin">
                <w:ffData>
                  <w:name w:val="Controllo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instrText xml:space="preserve"> FORMCHECKBOX </w:instrText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separate"/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end"/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t xml:space="preserve">SI   </w:t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instrText xml:space="preserve"> FORMCHECKBOX </w:instrText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separate"/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end"/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t>NO</w:t>
            </w:r>
          </w:p>
        </w:tc>
        <w:tc>
          <w:tcPr>
            <w:tcW w:w="1248" w:type="dxa"/>
            <w:vAlign w:val="center"/>
          </w:tcPr>
          <w:p w14:paraId="016F6EDD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</w:pP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begin">
                <w:ffData>
                  <w:name w:val="Controllo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instrText xml:space="preserve"> FORMCHECKBOX </w:instrText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separate"/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end"/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t xml:space="preserve">SI   </w:t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instrText xml:space="preserve"> FORMCHECKBOX </w:instrText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separate"/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fldChar w:fldCharType="end"/>
            </w:r>
            <w:r w:rsidRPr="006C475A">
              <w:rPr>
                <w:rFonts w:ascii="Arial Narrow" w:eastAsia="Times New Roman" w:hAnsi="Arial Narrow" w:cs="Calibri"/>
                <w:sz w:val="20"/>
                <w:szCs w:val="20"/>
                <w:lang w:eastAsia="it-IT"/>
              </w:rPr>
              <w:t>NO</w:t>
            </w:r>
          </w:p>
        </w:tc>
      </w:tr>
      <w:tr w:rsidR="006C475A" w:rsidRPr="006C475A" w14:paraId="332320C9" w14:textId="77777777" w:rsidTr="00341F34">
        <w:trPr>
          <w:trHeight w:val="1020"/>
        </w:trPr>
        <w:tc>
          <w:tcPr>
            <w:tcW w:w="1260" w:type="dxa"/>
            <w:vAlign w:val="center"/>
          </w:tcPr>
          <w:p w14:paraId="3D0A06B7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3503" w:type="dxa"/>
            <w:vAlign w:val="center"/>
          </w:tcPr>
          <w:p w14:paraId="44B06406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2534" w:type="dxa"/>
            <w:gridSpan w:val="2"/>
            <w:vAlign w:val="center"/>
          </w:tcPr>
          <w:p w14:paraId="3DFA0B8D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161" w:type="dxa"/>
            <w:vAlign w:val="center"/>
          </w:tcPr>
          <w:p w14:paraId="3C9A041A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248" w:type="dxa"/>
            <w:vAlign w:val="center"/>
          </w:tcPr>
          <w:p w14:paraId="7B9C3827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eastAsia="it-IT"/>
              </w:rPr>
            </w:pPr>
          </w:p>
        </w:tc>
      </w:tr>
      <w:tr w:rsidR="006C475A" w:rsidRPr="006C475A" w14:paraId="5E75144D" w14:textId="77777777" w:rsidTr="00341F34">
        <w:trPr>
          <w:trHeight w:val="1020"/>
        </w:trPr>
        <w:tc>
          <w:tcPr>
            <w:tcW w:w="1260" w:type="dxa"/>
            <w:vAlign w:val="center"/>
          </w:tcPr>
          <w:p w14:paraId="65AD9928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3503" w:type="dxa"/>
            <w:vAlign w:val="center"/>
          </w:tcPr>
          <w:p w14:paraId="4FD98113" w14:textId="77777777" w:rsidR="006C475A" w:rsidRPr="006C475A" w:rsidRDefault="006C475A" w:rsidP="006C475A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2534" w:type="dxa"/>
            <w:gridSpan w:val="2"/>
            <w:vAlign w:val="center"/>
          </w:tcPr>
          <w:p w14:paraId="6639A52B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161" w:type="dxa"/>
            <w:vAlign w:val="center"/>
          </w:tcPr>
          <w:p w14:paraId="4C8258B5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eastAsia="it-IT"/>
              </w:rPr>
            </w:pPr>
          </w:p>
        </w:tc>
        <w:tc>
          <w:tcPr>
            <w:tcW w:w="1248" w:type="dxa"/>
            <w:vAlign w:val="center"/>
          </w:tcPr>
          <w:p w14:paraId="3F91FBC9" w14:textId="77777777" w:rsidR="006C475A" w:rsidRPr="006C475A" w:rsidRDefault="006C475A" w:rsidP="006C475A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eastAsia="it-IT"/>
              </w:rPr>
            </w:pPr>
          </w:p>
        </w:tc>
      </w:tr>
    </w:tbl>
    <w:p w14:paraId="4C98B659" w14:textId="77777777" w:rsidR="006C475A" w:rsidRPr="006C475A" w:rsidRDefault="006C475A" w:rsidP="006C475A">
      <w:pPr>
        <w:suppressAutoHyphens/>
        <w:spacing w:after="0" w:line="240" w:lineRule="auto"/>
        <w:jc w:val="both"/>
        <w:rPr>
          <w:rFonts w:ascii="Verdana" w:eastAsia="Times New Roman" w:hAnsi="Verdana" w:cs="Tahoma"/>
          <w:b/>
          <w:i/>
          <w:sz w:val="20"/>
          <w:szCs w:val="20"/>
          <w:u w:val="single"/>
          <w:lang w:eastAsia="it-IT"/>
        </w:rPr>
      </w:pPr>
      <w:bookmarkStart w:id="5" w:name="_Hlk145665176"/>
    </w:p>
    <w:p w14:paraId="19984F26" w14:textId="77777777" w:rsidR="006C475A" w:rsidRPr="006C475A" w:rsidRDefault="006C475A" w:rsidP="006C475A">
      <w:pPr>
        <w:suppressAutoHyphens/>
        <w:spacing w:after="0" w:line="240" w:lineRule="auto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u w:val="single"/>
          <w:lang w:eastAsia="it-IT"/>
        </w:rPr>
        <w:t>Allegati</w:t>
      </w: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: n. ____ Certificati di Esecuzione Lavori (CEL) o Dichiarazione dell’Ente pubblico committente dell’intervento con indicazione degli importi riferiti alle categorie omogenee dei lavori realizzati.</w:t>
      </w:r>
    </w:p>
    <w:p w14:paraId="03211DFB" w14:textId="77777777" w:rsidR="006C475A" w:rsidRPr="006C475A" w:rsidRDefault="006C475A" w:rsidP="006C475A">
      <w:pPr>
        <w:suppressAutoHyphens/>
        <w:spacing w:after="0" w:line="240" w:lineRule="auto"/>
        <w:jc w:val="both"/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lastRenderedPageBreak/>
        <w:t>NOTA BENE: il CEL o la dichiarazione dell’Ente pubblico committente sono allegati a dimostrazione e verifica dell’importo riportato in tabella nella categoria di riferimento.</w:t>
      </w:r>
    </w:p>
    <w:p w14:paraId="2887CA00" w14:textId="77777777" w:rsidR="006C475A" w:rsidRPr="006C475A" w:rsidRDefault="006C475A" w:rsidP="006C475A">
      <w:pPr>
        <w:suppressAutoHyphens/>
        <w:spacing w:after="0" w:line="240" w:lineRule="auto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>IN CASO DI MANCATA ALLEGAZIONE o ERRORI NELLA COMPILAZIONE NON SARANNO EFFETTUATI RICALCOLI E/O CORREZIONI D’UFFICIO; PERTANTO, NON SARANNO ASSEGNATI PUNTI.</w:t>
      </w:r>
    </w:p>
    <w:p w14:paraId="7C5D3518" w14:textId="77777777" w:rsidR="006C475A" w:rsidRPr="006C475A" w:rsidRDefault="006C475A" w:rsidP="006C475A">
      <w:pPr>
        <w:suppressAutoHyphens/>
        <w:spacing w:after="0" w:line="240" w:lineRule="auto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675081E4" w14:textId="77777777" w:rsidR="006C475A" w:rsidRPr="006C475A" w:rsidRDefault="006C475A" w:rsidP="006C475A">
      <w:pPr>
        <w:suppressAutoHyphens/>
        <w:spacing w:after="0" w:line="240" w:lineRule="auto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</w:p>
    <w:p w14:paraId="169408DC" w14:textId="77777777" w:rsidR="006C475A" w:rsidRPr="006C475A" w:rsidRDefault="006C475A" w:rsidP="006C475A">
      <w:pPr>
        <w:numPr>
          <w:ilvl w:val="0"/>
          <w:numId w:val="30"/>
        </w:numPr>
        <w:suppressAutoHyphens/>
        <w:spacing w:after="0" w:line="240" w:lineRule="auto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>Presenza di operai nell’ultimo triennio utile</w:t>
      </w:r>
      <w:bookmarkEnd w:id="5"/>
      <w:r w:rsidRPr="006C475A">
        <w:rPr>
          <w:rFonts w:ascii="Verdana" w:eastAsia="Times New Roman" w:hAnsi="Verdana" w:cs="Tahoma"/>
          <w:b/>
          <w:i/>
          <w:sz w:val="20"/>
          <w:szCs w:val="20"/>
          <w:lang w:eastAsia="it-IT"/>
        </w:rPr>
        <w:t xml:space="preserve"> </w:t>
      </w:r>
      <w:r w:rsidRPr="006C475A">
        <w:rPr>
          <w:rFonts w:ascii="Verdana" w:eastAsia="Times New Roman" w:hAnsi="Verdana" w:cs="Tahoma"/>
          <w:b/>
          <w:i/>
          <w:color w:val="FF0000"/>
          <w:sz w:val="20"/>
          <w:szCs w:val="20"/>
          <w:lang w:eastAsia="it-IT"/>
        </w:rPr>
        <w:t>(MAX 3 punti)</w:t>
      </w:r>
    </w:p>
    <w:p w14:paraId="48248B28" w14:textId="77777777" w:rsidR="006C475A" w:rsidRPr="006C475A" w:rsidRDefault="006C475A" w:rsidP="006C475A">
      <w:pPr>
        <w:suppressAutoHyphens/>
        <w:spacing w:after="0" w:line="240" w:lineRule="auto"/>
        <w:ind w:left="360"/>
        <w:jc w:val="both"/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</w:pPr>
      <w:bookmarkStart w:id="6" w:name="_Hlk194574815"/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>Compilazione obbligatoria della tabella: NON SONO AMMESSI E NON SARANNO VALUTATI EVENTUALI ALLEGATI.</w:t>
      </w:r>
    </w:p>
    <w:p w14:paraId="3CFB4FF4" w14:textId="77777777" w:rsidR="006C475A" w:rsidRPr="006C475A" w:rsidRDefault="006C475A" w:rsidP="006C475A">
      <w:pPr>
        <w:suppressAutoHyphens/>
        <w:spacing w:after="0" w:line="240" w:lineRule="auto"/>
        <w:ind w:left="360"/>
        <w:jc w:val="both"/>
        <w:rPr>
          <w:rFonts w:ascii="Verdana" w:eastAsia="Times New Roman" w:hAnsi="Verdana" w:cs="Tahoma"/>
          <w:b/>
          <w:i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bCs/>
          <w:i/>
          <w:color w:val="FF0000"/>
          <w:sz w:val="20"/>
          <w:szCs w:val="20"/>
          <w:lang w:eastAsia="it-IT"/>
        </w:rPr>
        <w:t>IN CASO DI ERRORI NELLA COMPILAZIONE NON SARANNO EFFETTUATI RICALCOLI E/O CORREZIONI D’UFFICIO; PERTANTO, NON SARANNO ASSEGNATI PUNTI.</w:t>
      </w:r>
    </w:p>
    <w:bookmarkEnd w:id="6"/>
    <w:p w14:paraId="103715FD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</w:p>
    <w:tbl>
      <w:tblPr>
        <w:tblW w:w="10075" w:type="dxa"/>
        <w:jc w:val="righ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765"/>
        <w:gridCol w:w="670"/>
        <w:gridCol w:w="889"/>
        <w:gridCol w:w="567"/>
        <w:gridCol w:w="73"/>
        <w:gridCol w:w="14"/>
        <w:gridCol w:w="1330"/>
        <w:gridCol w:w="2648"/>
        <w:gridCol w:w="1268"/>
      </w:tblGrid>
      <w:tr w:rsidR="006C475A" w:rsidRPr="006C475A" w14:paraId="49F7A9AF" w14:textId="77777777" w:rsidTr="00E563E8">
        <w:trPr>
          <w:cantSplit/>
          <w:jc w:val="right"/>
        </w:trPr>
        <w:tc>
          <w:tcPr>
            <w:tcW w:w="261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2C53564A" w14:textId="77777777" w:rsidR="006C475A" w:rsidRPr="006C475A" w:rsidRDefault="006C475A" w:rsidP="006C475A">
            <w:pPr>
              <w:widowControl w:val="0"/>
              <w:spacing w:before="60" w:after="60" w:line="240" w:lineRule="auto"/>
              <w:jc w:val="both"/>
              <w:rPr>
                <w:rFonts w:ascii="Times New Roman" w:eastAsia="Times New Roman" w:hAnsi="Times New Roman" w:cs="Times New Roman"/>
                <w:spacing w:val="-4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spacing w:val="-4"/>
                <w:lang w:eastAsia="it-IT"/>
              </w:rPr>
              <w:t>Triennio utile</w:t>
            </w:r>
            <w:r w:rsidRPr="006C475A">
              <w:rPr>
                <w:rFonts w:ascii="Times New Roman" w:eastAsia="Times New Roman" w:hAnsi="Times New Roman" w:cs="Times New Roman"/>
                <w:spacing w:val="-4"/>
                <w:lang w:eastAsia="it-IT"/>
              </w:rPr>
              <w:t>: dal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4222462" w14:textId="2A55CFD8" w:rsidR="006C475A" w:rsidRPr="006C475A" w:rsidRDefault="006C475A" w:rsidP="006C475A">
            <w:pPr>
              <w:widowControl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 w:val="28"/>
                <w:szCs w:val="36"/>
                <w:lang w:eastAsia="it-IT"/>
              </w:rPr>
              <w:t>01/01/202</w:t>
            </w:r>
            <w:r w:rsidR="00BF4384">
              <w:rPr>
                <w:rFonts w:ascii="Times New Roman" w:eastAsia="Times New Roman" w:hAnsi="Times New Roman" w:cs="Times New Roman"/>
                <w:b/>
                <w:bCs/>
                <w:sz w:val="28"/>
                <w:szCs w:val="36"/>
                <w:lang w:eastAsia="it-IT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CDA92B9" w14:textId="77777777" w:rsidR="006C475A" w:rsidRPr="006C475A" w:rsidRDefault="006C475A" w:rsidP="006C475A">
            <w:pPr>
              <w:widowControl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al</w:t>
            </w:r>
          </w:p>
        </w:tc>
        <w:tc>
          <w:tcPr>
            <w:tcW w:w="141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83BBC37" w14:textId="3902C7A1" w:rsidR="006C475A" w:rsidRPr="006C475A" w:rsidRDefault="006C475A" w:rsidP="006C475A">
            <w:pPr>
              <w:widowControl w:val="0"/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 w:val="28"/>
                <w:szCs w:val="36"/>
                <w:lang w:eastAsia="it-IT"/>
              </w:rPr>
              <w:t>31/12/202</w:t>
            </w:r>
            <w:r w:rsidR="00BF4384">
              <w:rPr>
                <w:rFonts w:ascii="Times New Roman" w:eastAsia="Times New Roman" w:hAnsi="Times New Roman" w:cs="Times New Roman"/>
                <w:b/>
                <w:bCs/>
                <w:sz w:val="28"/>
                <w:szCs w:val="36"/>
                <w:lang w:eastAsia="it-IT"/>
              </w:rPr>
              <w:t>5</w:t>
            </w:r>
          </w:p>
        </w:tc>
        <w:tc>
          <w:tcPr>
            <w:tcW w:w="391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56B0714E" w14:textId="77777777" w:rsidR="006C475A" w:rsidRPr="006C475A" w:rsidRDefault="006C475A" w:rsidP="006C475A">
            <w:pPr>
              <w:widowControl w:val="0"/>
              <w:spacing w:before="60" w:after="60" w:line="240" w:lineRule="auto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</w:tc>
      </w:tr>
      <w:tr w:rsidR="006C475A" w:rsidRPr="006C475A" w14:paraId="4559A333" w14:textId="77777777" w:rsidTr="00E563E8">
        <w:trPr>
          <w:cantSplit/>
          <w:jc w:val="right"/>
        </w:trPr>
        <w:tc>
          <w:tcPr>
            <w:tcW w:w="10075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56B14" w14:textId="77777777" w:rsidR="006C475A" w:rsidRPr="006C475A" w:rsidRDefault="006C475A" w:rsidP="006C475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8"/>
                <w:szCs w:val="28"/>
                <w:lang w:eastAsia="it-IT"/>
              </w:rPr>
            </w:pPr>
          </w:p>
        </w:tc>
      </w:tr>
      <w:tr w:rsidR="006C475A" w:rsidRPr="006C475A" w14:paraId="373BC1CB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283"/>
          <w:jc w:val="right"/>
        </w:trPr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1AD6B991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lang w:eastAsia="it-IT"/>
              </w:rPr>
            </w:pPr>
          </w:p>
        </w:tc>
        <w:tc>
          <w:tcPr>
            <w:tcW w:w="3964" w:type="dxa"/>
            <w:gridSpan w:val="5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3A99A194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i/>
                <w:iCs/>
                <w:lang w:eastAsia="it-IT"/>
              </w:rPr>
              <w:t>Tipologie di rapporto utili</w:t>
            </w:r>
          </w:p>
        </w:tc>
        <w:tc>
          <w:tcPr>
            <w:tcW w:w="5260" w:type="dxa"/>
            <w:gridSpan w:val="4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32D8838F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i/>
                <w:iCs/>
                <w:lang w:eastAsia="it-IT"/>
              </w:rPr>
              <w:t xml:space="preserve">Somma dei periodi di durata del rapporto, </w:t>
            </w:r>
            <w:r w:rsidRPr="006C475A"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it-IT"/>
              </w:rPr>
              <w:t>in giorni</w:t>
            </w:r>
            <w:r w:rsidRPr="006C475A">
              <w:rPr>
                <w:rFonts w:ascii="Times New Roman" w:eastAsia="Times New Roman" w:hAnsi="Times New Roman" w:cs="Times New Roman"/>
                <w:i/>
                <w:iCs/>
                <w:lang w:eastAsia="it-IT"/>
              </w:rPr>
              <w:t xml:space="preserve">  </w:t>
            </w:r>
          </w:p>
        </w:tc>
      </w:tr>
      <w:tr w:rsidR="006C475A" w:rsidRPr="006C475A" w14:paraId="77F2E3CF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right"/>
        </w:trPr>
        <w:tc>
          <w:tcPr>
            <w:tcW w:w="851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0A864F1B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1</w:t>
            </w:r>
          </w:p>
        </w:tc>
        <w:tc>
          <w:tcPr>
            <w:tcW w:w="7956" w:type="dxa"/>
            <w:gridSpan w:val="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587CA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>Titolari operai o soci</w:t>
            </w:r>
          </w:p>
        </w:tc>
        <w:tc>
          <w:tcPr>
            <w:tcW w:w="126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72713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___</w:t>
            </w:r>
          </w:p>
        </w:tc>
      </w:tr>
      <w:tr w:rsidR="006C475A" w:rsidRPr="006C475A" w14:paraId="24D64188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right"/>
        </w:trPr>
        <w:tc>
          <w:tcPr>
            <w:tcW w:w="851" w:type="dxa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C1A6938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2</w:t>
            </w:r>
          </w:p>
        </w:tc>
        <w:tc>
          <w:tcPr>
            <w:tcW w:w="3978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dotted" w:sz="4" w:space="0" w:color="auto"/>
            </w:tcBorders>
            <w:vAlign w:val="center"/>
          </w:tcPr>
          <w:p w14:paraId="5C436E45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 xml:space="preserve">Operai dipendenti: </w:t>
            </w:r>
          </w:p>
        </w:tc>
        <w:tc>
          <w:tcPr>
            <w:tcW w:w="3978" w:type="dxa"/>
            <w:gridSpan w:val="2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21EA409C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>a) a tempo pieno e indeterminato: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32BD5798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___</w:t>
            </w:r>
          </w:p>
        </w:tc>
      </w:tr>
      <w:tr w:rsidR="006C475A" w:rsidRPr="006C475A" w14:paraId="122A86EF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right"/>
        </w:trPr>
        <w:tc>
          <w:tcPr>
            <w:tcW w:w="851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14:paraId="4A9CB3AE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</w:tc>
        <w:tc>
          <w:tcPr>
            <w:tcW w:w="3978" w:type="dxa"/>
            <w:gridSpan w:val="6"/>
            <w:tcBorders>
              <w:top w:val="nil"/>
              <w:left w:val="single" w:sz="4" w:space="0" w:color="auto"/>
              <w:bottom w:val="nil"/>
              <w:right w:val="dotted" w:sz="4" w:space="0" w:color="auto"/>
            </w:tcBorders>
            <w:vAlign w:val="center"/>
          </w:tcPr>
          <w:p w14:paraId="78A5F9AB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</w:p>
        </w:tc>
        <w:tc>
          <w:tcPr>
            <w:tcW w:w="3978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1267FEB3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>b) a tempo pieno e determinato:</w:t>
            </w:r>
          </w:p>
        </w:tc>
        <w:tc>
          <w:tcPr>
            <w:tcW w:w="126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3AA2C9F5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___</w:t>
            </w:r>
          </w:p>
        </w:tc>
      </w:tr>
      <w:tr w:rsidR="006C475A" w:rsidRPr="006C475A" w14:paraId="5E254B97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right"/>
        </w:trPr>
        <w:tc>
          <w:tcPr>
            <w:tcW w:w="851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14:paraId="04874AE1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</w:tc>
        <w:tc>
          <w:tcPr>
            <w:tcW w:w="3978" w:type="dxa"/>
            <w:gridSpan w:val="6"/>
            <w:tcBorders>
              <w:top w:val="nil"/>
              <w:left w:val="single" w:sz="4" w:space="0" w:color="auto"/>
              <w:bottom w:val="nil"/>
              <w:right w:val="dotted" w:sz="4" w:space="0" w:color="auto"/>
            </w:tcBorders>
            <w:vAlign w:val="center"/>
          </w:tcPr>
          <w:p w14:paraId="55505B3A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</w:p>
        </w:tc>
        <w:tc>
          <w:tcPr>
            <w:tcW w:w="3978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06C89079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>c) a tempo parziale e indeterminato:</w:t>
            </w:r>
          </w:p>
        </w:tc>
        <w:tc>
          <w:tcPr>
            <w:tcW w:w="126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575B219C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___</w:t>
            </w:r>
          </w:p>
        </w:tc>
      </w:tr>
      <w:tr w:rsidR="006C475A" w:rsidRPr="006C475A" w14:paraId="23AC9836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right"/>
        </w:trPr>
        <w:tc>
          <w:tcPr>
            <w:tcW w:w="851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14:paraId="57D1CB9A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</w:tc>
        <w:tc>
          <w:tcPr>
            <w:tcW w:w="3978" w:type="dxa"/>
            <w:gridSpan w:val="6"/>
            <w:tcBorders>
              <w:top w:val="nil"/>
              <w:left w:val="single" w:sz="4" w:space="0" w:color="auto"/>
              <w:bottom w:val="nil"/>
              <w:right w:val="dotted" w:sz="4" w:space="0" w:color="auto"/>
            </w:tcBorders>
            <w:vAlign w:val="center"/>
          </w:tcPr>
          <w:p w14:paraId="267CB46E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</w:p>
        </w:tc>
        <w:tc>
          <w:tcPr>
            <w:tcW w:w="3978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19229F81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>d) a tempo parziale e determinato:</w:t>
            </w:r>
          </w:p>
        </w:tc>
        <w:tc>
          <w:tcPr>
            <w:tcW w:w="126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604DCC89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___</w:t>
            </w:r>
          </w:p>
        </w:tc>
      </w:tr>
      <w:tr w:rsidR="006C475A" w:rsidRPr="006C475A" w14:paraId="72219636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right"/>
        </w:trPr>
        <w:tc>
          <w:tcPr>
            <w:tcW w:w="851" w:type="dxa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580D6F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</w:tc>
        <w:tc>
          <w:tcPr>
            <w:tcW w:w="3978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14:paraId="60082F8B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</w:p>
        </w:tc>
        <w:tc>
          <w:tcPr>
            <w:tcW w:w="3978" w:type="dxa"/>
            <w:gridSpan w:val="2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4C7A1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>e) a tempo intermittente:</w:t>
            </w:r>
          </w:p>
        </w:tc>
        <w:tc>
          <w:tcPr>
            <w:tcW w:w="1268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B470C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___</w:t>
            </w:r>
          </w:p>
        </w:tc>
      </w:tr>
      <w:tr w:rsidR="006C475A" w:rsidRPr="006C475A" w14:paraId="05FF90B7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right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8C8364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3</w:t>
            </w:r>
          </w:p>
        </w:tc>
        <w:tc>
          <w:tcPr>
            <w:tcW w:w="795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994AD9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>Artigiani, muniti di partiva IVA, che hanno fatturato almeno il 50% a favore del dichiarante, come risulta dalle dichiarazioni IVA: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95787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___</w:t>
            </w:r>
          </w:p>
        </w:tc>
      </w:tr>
      <w:tr w:rsidR="006C475A" w:rsidRPr="006C475A" w14:paraId="3DB8DAB4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jc w:val="right"/>
        </w:trPr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F7893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4</w:t>
            </w:r>
          </w:p>
        </w:tc>
        <w:tc>
          <w:tcPr>
            <w:tcW w:w="795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16CCE" w14:textId="77777777" w:rsidR="006C475A" w:rsidRPr="006C475A" w:rsidRDefault="006C475A" w:rsidP="006C475A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lang w:eastAsia="it-IT"/>
              </w:rPr>
              <w:t>…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7E6A9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</w:tc>
      </w:tr>
      <w:tr w:rsidR="006C475A" w:rsidRPr="006C475A" w14:paraId="5583E89A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284"/>
          <w:jc w:val="right"/>
        </w:trPr>
        <w:tc>
          <w:tcPr>
            <w:tcW w:w="851" w:type="dxa"/>
            <w:tcBorders>
              <w:bottom w:val="single" w:sz="4" w:space="0" w:color="auto"/>
            </w:tcBorders>
            <w:vAlign w:val="center"/>
          </w:tcPr>
          <w:p w14:paraId="77AB0826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X =</w:t>
            </w:r>
          </w:p>
        </w:tc>
        <w:tc>
          <w:tcPr>
            <w:tcW w:w="2435" w:type="dxa"/>
            <w:gridSpan w:val="2"/>
            <w:tcBorders>
              <w:bottom w:val="single" w:sz="4" w:space="0" w:color="auto"/>
              <w:right w:val="dotted" w:sz="4" w:space="0" w:color="auto"/>
            </w:tcBorders>
            <w:vAlign w:val="center"/>
          </w:tcPr>
          <w:p w14:paraId="7764950F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1+2+3+4</w:t>
            </w:r>
          </w:p>
        </w:tc>
        <w:tc>
          <w:tcPr>
            <w:tcW w:w="5521" w:type="dxa"/>
            <w:gridSpan w:val="6"/>
            <w:tcBorders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75902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GIORNI totali nel TRIENNIO</w:t>
            </w:r>
          </w:p>
        </w:tc>
        <w:tc>
          <w:tcPr>
            <w:tcW w:w="1268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5CDE859B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  <w:p w14:paraId="5FB86A04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___</w:t>
            </w:r>
          </w:p>
          <w:p w14:paraId="40C80C12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</w:tc>
      </w:tr>
      <w:tr w:rsidR="006C475A" w:rsidRPr="006C475A" w14:paraId="6D27DBB4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284"/>
          <w:jc w:val="right"/>
        </w:trPr>
        <w:tc>
          <w:tcPr>
            <w:tcW w:w="10075" w:type="dxa"/>
            <w:gridSpan w:val="10"/>
            <w:tcBorders>
              <w:left w:val="nil"/>
              <w:right w:val="nil"/>
            </w:tcBorders>
            <w:vAlign w:val="center"/>
          </w:tcPr>
          <w:p w14:paraId="407F4286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Calcolo della media annua</w:t>
            </w:r>
          </w:p>
        </w:tc>
      </w:tr>
      <w:tr w:rsidR="006C475A" w:rsidRPr="006C475A" w14:paraId="59FDACC7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284"/>
          <w:jc w:val="right"/>
        </w:trPr>
        <w:tc>
          <w:tcPr>
            <w:tcW w:w="851" w:type="dxa"/>
            <w:vAlign w:val="center"/>
          </w:tcPr>
          <w:p w14:paraId="2D247E1B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Y =</w:t>
            </w:r>
          </w:p>
        </w:tc>
        <w:tc>
          <w:tcPr>
            <w:tcW w:w="2435" w:type="dxa"/>
            <w:gridSpan w:val="2"/>
            <w:tcBorders>
              <w:right w:val="dotted" w:sz="4" w:space="0" w:color="auto"/>
            </w:tcBorders>
            <w:vAlign w:val="center"/>
          </w:tcPr>
          <w:p w14:paraId="6C069312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X / 365</w:t>
            </w:r>
          </w:p>
        </w:tc>
        <w:tc>
          <w:tcPr>
            <w:tcW w:w="5521" w:type="dxa"/>
            <w:gridSpan w:val="6"/>
            <w:tcBorders>
              <w:left w:val="dotted" w:sz="4" w:space="0" w:color="auto"/>
              <w:right w:val="single" w:sz="4" w:space="0" w:color="auto"/>
            </w:tcBorders>
            <w:vAlign w:val="center"/>
          </w:tcPr>
          <w:p w14:paraId="5344FB65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Unità di Personale</w:t>
            </w: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 xml:space="preserve"> (anni uomo) complessivo nei </w:t>
            </w: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tre anni</w:t>
            </w:r>
          </w:p>
        </w:tc>
        <w:tc>
          <w:tcPr>
            <w:tcW w:w="1268" w:type="dxa"/>
            <w:tcBorders>
              <w:left w:val="single" w:sz="4" w:space="0" w:color="auto"/>
            </w:tcBorders>
            <w:vAlign w:val="center"/>
          </w:tcPr>
          <w:p w14:paraId="186D343A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  <w:p w14:paraId="30794314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szCs w:val="28"/>
                <w:lang w:eastAsia="it-IT"/>
              </w:rPr>
              <w:t>___</w:t>
            </w:r>
          </w:p>
          <w:p w14:paraId="370F1DF9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8"/>
                <w:lang w:eastAsia="it-IT"/>
              </w:rPr>
            </w:pPr>
          </w:p>
        </w:tc>
      </w:tr>
      <w:tr w:rsidR="006C475A" w:rsidRPr="006C475A" w14:paraId="63024111" w14:textId="77777777" w:rsidTr="00E563E8">
        <w:tblPrEx>
          <w:tblCellMar>
            <w:left w:w="108" w:type="dxa"/>
            <w:right w:w="108" w:type="dxa"/>
          </w:tblCellMar>
          <w:tblLook w:val="04A0" w:firstRow="1" w:lastRow="0" w:firstColumn="1" w:lastColumn="0" w:noHBand="0" w:noVBand="1"/>
        </w:tblPrEx>
        <w:trPr>
          <w:trHeight w:val="284"/>
          <w:jc w:val="right"/>
        </w:trPr>
        <w:tc>
          <w:tcPr>
            <w:tcW w:w="851" w:type="dxa"/>
            <w:vAlign w:val="center"/>
          </w:tcPr>
          <w:p w14:paraId="73DA2788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</w:p>
        </w:tc>
        <w:tc>
          <w:tcPr>
            <w:tcW w:w="2435" w:type="dxa"/>
            <w:gridSpan w:val="2"/>
            <w:tcBorders>
              <w:right w:val="dotted" w:sz="4" w:space="0" w:color="auto"/>
            </w:tcBorders>
            <w:vAlign w:val="center"/>
          </w:tcPr>
          <w:p w14:paraId="132B7310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Y / 3</w:t>
            </w:r>
          </w:p>
        </w:tc>
        <w:tc>
          <w:tcPr>
            <w:tcW w:w="5521" w:type="dxa"/>
            <w:gridSpan w:val="6"/>
            <w:tcBorders>
              <w:left w:val="dotted" w:sz="4" w:space="0" w:color="auto"/>
              <w:right w:val="single" w:sz="4" w:space="0" w:color="auto"/>
            </w:tcBorders>
            <w:vAlign w:val="center"/>
          </w:tcPr>
          <w:p w14:paraId="04E9DA99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MEDIA annua delle unità di personale</w:t>
            </w:r>
          </w:p>
        </w:tc>
        <w:tc>
          <w:tcPr>
            <w:tcW w:w="1268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1A73D263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</w:p>
          <w:p w14:paraId="685AD948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  <w:r w:rsidRPr="006C475A"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  <w:t>___</w:t>
            </w:r>
          </w:p>
          <w:p w14:paraId="004E9DA4" w14:textId="77777777" w:rsidR="006C475A" w:rsidRPr="006C475A" w:rsidRDefault="006C475A" w:rsidP="006C475A">
            <w:pPr>
              <w:widowControl w:val="0"/>
              <w:tabs>
                <w:tab w:val="left" w:pos="2127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8"/>
                <w:lang w:eastAsia="it-IT"/>
              </w:rPr>
            </w:pPr>
          </w:p>
        </w:tc>
      </w:tr>
    </w:tbl>
    <w:p w14:paraId="6887149F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</w:p>
    <w:p w14:paraId="212F121F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</w:p>
    <w:p w14:paraId="25D6FA7E" w14:textId="48EA85F8" w:rsidR="006C475A" w:rsidRPr="006C475A" w:rsidRDefault="006C475A" w:rsidP="00581572">
      <w:pPr>
        <w:spacing w:after="0" w:line="240" w:lineRule="auto"/>
        <w:ind w:left="4320" w:hanging="4320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  <w:r w:rsidRPr="006C475A">
        <w:rPr>
          <w:rFonts w:ascii="Verdana" w:eastAsia="Times New Roman" w:hAnsi="Verdana" w:cs="Tahoma"/>
          <w:sz w:val="20"/>
          <w:szCs w:val="20"/>
          <w:lang w:eastAsia="it-IT"/>
        </w:rPr>
        <w:t>Luogo e data</w:t>
      </w:r>
      <w:r w:rsidRPr="006C475A">
        <w:rPr>
          <w:rFonts w:ascii="Verdana" w:eastAsia="Times New Roman" w:hAnsi="Verdana" w:cs="Tahoma"/>
          <w:sz w:val="20"/>
          <w:szCs w:val="20"/>
          <w:lang w:eastAsia="it-IT"/>
        </w:rPr>
        <w:tab/>
        <w:t>Nome e cognome del Rappresentante Legale</w:t>
      </w:r>
    </w:p>
    <w:p w14:paraId="43547556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sz w:val="20"/>
          <w:szCs w:val="20"/>
          <w:lang w:eastAsia="it-IT"/>
        </w:rPr>
      </w:pPr>
    </w:p>
    <w:p w14:paraId="1A263B9C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b/>
          <w:i/>
          <w:sz w:val="16"/>
          <w:szCs w:val="16"/>
          <w:lang w:eastAsia="it-IT"/>
        </w:rPr>
      </w:pPr>
    </w:p>
    <w:p w14:paraId="47C9A191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b/>
          <w:i/>
          <w:sz w:val="16"/>
          <w:szCs w:val="16"/>
          <w:lang w:eastAsia="it-IT"/>
        </w:rPr>
      </w:pPr>
    </w:p>
    <w:p w14:paraId="1D4825F9" w14:textId="07F048B3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t>___________________</w:t>
      </w:r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tab/>
      </w:r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tab/>
      </w:r>
      <w:r w:rsidR="00581572">
        <w:rPr>
          <w:rFonts w:ascii="Verdana" w:eastAsia="Times New Roman" w:hAnsi="Verdana" w:cs="Tahoma"/>
          <w:i/>
          <w:sz w:val="16"/>
          <w:szCs w:val="16"/>
          <w:lang w:eastAsia="it-IT"/>
        </w:rPr>
        <w:tab/>
      </w:r>
      <w:r w:rsidR="00581572">
        <w:rPr>
          <w:rFonts w:ascii="Verdana" w:eastAsia="Times New Roman" w:hAnsi="Verdana" w:cs="Tahoma"/>
          <w:i/>
          <w:sz w:val="16"/>
          <w:szCs w:val="16"/>
          <w:lang w:eastAsia="it-IT"/>
        </w:rPr>
        <w:tab/>
      </w:r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t>_____________________________________________</w:t>
      </w:r>
    </w:p>
    <w:p w14:paraId="73E58351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</w:p>
    <w:p w14:paraId="46EBADAA" w14:textId="77777777" w:rsidR="006C475A" w:rsidRPr="006C475A" w:rsidRDefault="006C475A" w:rsidP="006C475A">
      <w:pPr>
        <w:spacing w:after="0" w:line="240" w:lineRule="auto"/>
        <w:jc w:val="both"/>
        <w:rPr>
          <w:rFonts w:ascii="Verdana" w:eastAsia="Times New Roman" w:hAnsi="Verdana" w:cs="Tahoma"/>
          <w:i/>
          <w:sz w:val="16"/>
          <w:szCs w:val="16"/>
          <w:lang w:eastAsia="it-IT"/>
        </w:rPr>
      </w:pPr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t xml:space="preserve">Documento firmato digitalmente ai sensi del testo Unico D.P.R. 28 dicembre 2000 n° 445 e </w:t>
      </w:r>
      <w:proofErr w:type="spellStart"/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t>s.m.i.</w:t>
      </w:r>
      <w:proofErr w:type="spellEnd"/>
      <w:r w:rsidRPr="006C475A">
        <w:rPr>
          <w:rFonts w:ascii="Verdana" w:eastAsia="Times New Roman" w:hAnsi="Verdana" w:cs="Tahoma"/>
          <w:i/>
          <w:sz w:val="16"/>
          <w:szCs w:val="16"/>
          <w:lang w:eastAsia="it-IT"/>
        </w:rPr>
        <w:t>, del D. Lgs. 7 marzo 2005, n° 82 e norme collegate.</w:t>
      </w:r>
    </w:p>
    <w:p w14:paraId="1A852F0D" w14:textId="2B1DB053" w:rsidR="002F5AE4" w:rsidRPr="006C475A" w:rsidRDefault="002F5AE4" w:rsidP="006C475A"/>
    <w:sectPr w:rsidR="002F5AE4" w:rsidRPr="006C475A" w:rsidSect="004348D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1134" w:right="1247" w:bottom="1701" w:left="1247" w:header="1531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4C85BF" w14:textId="77777777" w:rsidR="0095148E" w:rsidRDefault="0095148E">
      <w:pPr>
        <w:spacing w:after="0" w:line="240" w:lineRule="auto"/>
      </w:pPr>
      <w:r>
        <w:separator/>
      </w:r>
    </w:p>
    <w:p w14:paraId="11B3999A" w14:textId="77777777" w:rsidR="0095148E" w:rsidRDefault="0095148E"/>
  </w:endnote>
  <w:endnote w:type="continuationSeparator" w:id="0">
    <w:p w14:paraId="6B0EB35F" w14:textId="77777777" w:rsidR="0095148E" w:rsidRDefault="0095148E">
      <w:pPr>
        <w:spacing w:after="0" w:line="240" w:lineRule="auto"/>
      </w:pPr>
      <w:r>
        <w:continuationSeparator/>
      </w:r>
    </w:p>
    <w:p w14:paraId="2E042B24" w14:textId="77777777" w:rsidR="0095148E" w:rsidRDefault="0095148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Verdana-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Georgia Pro">
    <w:panose1 w:val="02040502050405020303"/>
    <w:charset w:val="00"/>
    <w:family w:val="roman"/>
    <w:pitch w:val="variable"/>
    <w:sig w:usb0="800002AF" w:usb1="00000003" w:usb2="00000000" w:usb3="00000000" w:csb0="0000009F" w:csb1="00000000"/>
  </w:font>
  <w:font w:name="Arial,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91ABF9" w14:textId="77777777" w:rsidR="00777E1B" w:rsidRDefault="00777E1B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6AC4FE" w14:textId="1807C203" w:rsidR="00367D9D" w:rsidRDefault="00777E1B" w:rsidP="004306CE">
    <w:pPr>
      <w:pStyle w:val="Pidipagina"/>
      <w:widowControl w:val="0"/>
      <w:ind w:left="0" w:right="0"/>
      <w:jc w:val="left"/>
    </w:pPr>
    <w:bookmarkStart w:id="7" w:name="_Hlk20129956"/>
    <w:r>
      <w:rPr>
        <w:rFonts w:ascii="Calibri" w:hAnsi="Calibri" w:cs="Arial,Bold"/>
        <w:bCs/>
        <w:noProof/>
      </w:rPr>
      <w:drawing>
        <wp:anchor distT="0" distB="0" distL="114300" distR="114300" simplePos="0" relativeHeight="251676672" behindDoc="1" locked="0" layoutInCell="1" allowOverlap="1" wp14:anchorId="760BE543" wp14:editId="7A463F85">
          <wp:simplePos x="0" y="0"/>
          <wp:positionH relativeFrom="margin">
            <wp:posOffset>-359410</wp:posOffset>
          </wp:positionH>
          <wp:positionV relativeFrom="margin">
            <wp:posOffset>8531860</wp:posOffset>
          </wp:positionV>
          <wp:extent cx="610235" cy="654685"/>
          <wp:effectExtent l="0" t="0" r="0" b="0"/>
          <wp:wrapSquare wrapText="bothSides"/>
          <wp:docPr id="7" name="Im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download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0235" cy="654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B6A17">
      <w:rPr>
        <w:rFonts w:ascii="Calibri" w:hAnsi="Calibri" w:cs="Arial,Bold"/>
        <w:bCs/>
        <w:noProof/>
      </w:rPr>
      <w:drawing>
        <wp:anchor distT="0" distB="0" distL="114300" distR="114300" simplePos="0" relativeHeight="251677696" behindDoc="1" locked="0" layoutInCell="1" allowOverlap="1" wp14:anchorId="78C9169A" wp14:editId="57475F63">
          <wp:simplePos x="0" y="0"/>
          <wp:positionH relativeFrom="margin">
            <wp:posOffset>5622290</wp:posOffset>
          </wp:positionH>
          <wp:positionV relativeFrom="paragraph">
            <wp:posOffset>-400391</wp:posOffset>
          </wp:positionV>
          <wp:extent cx="598170" cy="600075"/>
          <wp:effectExtent l="0" t="0" r="0" b="9525"/>
          <wp:wrapTight wrapText="bothSides">
            <wp:wrapPolygon edited="0">
              <wp:start x="0" y="0"/>
              <wp:lineTo x="0" y="21257"/>
              <wp:lineTo x="20637" y="21257"/>
              <wp:lineTo x="20637" y="0"/>
              <wp:lineTo x="0" y="0"/>
            </wp:wrapPolygon>
          </wp:wrapTight>
          <wp:docPr id="6" name="Immagine 6" descr="Immagine che contiene dispositiv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SO 9001-14001-45001 [Italy]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8170" cy="600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C74E5">
      <w:rPr>
        <w:rFonts w:ascii="Calibri" w:hAnsi="Calibri" w:cs="Arial,Bold"/>
        <w:bCs/>
        <w:noProof/>
      </w:rPr>
      <mc:AlternateContent>
        <mc:Choice Requires="wps">
          <w:drawing>
            <wp:anchor distT="0" distB="0" distL="114300" distR="114300" simplePos="0" relativeHeight="251669245" behindDoc="0" locked="0" layoutInCell="1" allowOverlap="1" wp14:anchorId="58AEAC7C" wp14:editId="09DDBB1F">
              <wp:simplePos x="0" y="0"/>
              <wp:positionH relativeFrom="margin">
                <wp:align>center</wp:align>
              </wp:positionH>
              <wp:positionV relativeFrom="margin">
                <wp:posOffset>8497532</wp:posOffset>
              </wp:positionV>
              <wp:extent cx="4728845" cy="732790"/>
              <wp:effectExtent l="0" t="0" r="0" b="0"/>
              <wp:wrapSquare wrapText="bothSides"/>
              <wp:docPr id="15" name="Casella di testo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728845" cy="73279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987DE3B" w14:textId="755C3EE2" w:rsidR="007A77F8" w:rsidRPr="003C74E5" w:rsidRDefault="007A77F8" w:rsidP="008B165F">
                          <w:pPr>
                            <w:pStyle w:val="Pidipagina"/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</w:pP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 xml:space="preserve">Capitale </w:t>
                          </w:r>
                          <w:proofErr w:type="gramStart"/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 xml:space="preserve">Sociale  </w:t>
                          </w:r>
                          <w:r w:rsidR="005A4730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€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uro</w:t>
                          </w:r>
                          <w:proofErr w:type="gramEnd"/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 xml:space="preserve"> </w:t>
                          </w:r>
                          <w:r w:rsidR="008625BA" w:rsidRPr="008625BA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20.105.965,00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=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 xml:space="preserve"> </w:t>
                          </w:r>
                          <w:proofErr w:type="spellStart"/>
                          <w:r w:rsidR="005A4730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i.v</w:t>
                          </w:r>
                          <w:proofErr w:type="spellEnd"/>
                          <w:r w:rsidR="005A4730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</w:rPr>
                            <w:t>.</w:t>
                          </w:r>
                        </w:p>
                        <w:p w14:paraId="32B5523B" w14:textId="369AA746" w:rsidR="008B165F" w:rsidRPr="003C74E5" w:rsidRDefault="008B165F" w:rsidP="008B165F">
                          <w:pPr>
                            <w:pStyle w:val="Pidipagina"/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</w:pPr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>Iscrizione Registro Imprese di BG C</w:t>
                          </w:r>
                          <w:r w:rsidR="002E5665"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odice Fiscale </w:t>
                          </w:r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>e P</w:t>
                          </w:r>
                          <w:r w:rsidR="002E5665"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artita I.V.A. </w:t>
                          </w:r>
                          <w:proofErr w:type="gramStart"/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>02546290160</w:t>
                          </w:r>
                          <w:r w:rsidR="002E5665"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 </w:t>
                          </w:r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 -</w:t>
                          </w:r>
                          <w:proofErr w:type="gramEnd"/>
                          <w:r w:rsidRPr="003C74E5">
                            <w:rPr>
                              <w:rFonts w:ascii="Georgia Pro" w:hAnsi="Georgia Pro" w:cs="Arial"/>
                              <w:color w:val="auto"/>
                              <w:sz w:val="15"/>
                              <w:szCs w:val="14"/>
                            </w:rPr>
                            <w:t xml:space="preserve">  R.E.A. 303200</w:t>
                          </w:r>
                        </w:p>
                        <w:p w14:paraId="69B820F7" w14:textId="3D4523BD" w:rsidR="008B165F" w:rsidRPr="003C74E5" w:rsidRDefault="008B165F" w:rsidP="008B165F">
                          <w:pPr>
                            <w:pStyle w:val="Intestazione"/>
                            <w:tabs>
                              <w:tab w:val="left" w:pos="406"/>
                              <w:tab w:val="left" w:pos="3113"/>
                            </w:tabs>
                            <w:jc w:val="center"/>
                            <w:rPr>
                              <w:rFonts w:ascii="Georgia Pro" w:hAnsi="Georgia Pro" w:cs="Arial"/>
                              <w:sz w:val="15"/>
                              <w:szCs w:val="14"/>
                            </w:rPr>
                          </w:pP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Sede Legale: </w:t>
                          </w:r>
                          <w:r w:rsidR="002E5665" w:rsidRPr="003C74E5">
                            <w:rPr>
                              <w:rFonts w:ascii="Georgia Pro" w:hAnsi="Georgia Pro" w:cs="Arial"/>
                              <w:sz w:val="15"/>
                              <w:szCs w:val="14"/>
                            </w:rPr>
                            <w:t xml:space="preserve">24067 Sarnico (BG) </w:t>
                          </w:r>
                          <w:r w:rsidRPr="003C74E5">
                            <w:rPr>
                              <w:rFonts w:ascii="Georgia Pro" w:hAnsi="Georgia Pro" w:cs="Arial"/>
                              <w:sz w:val="15"/>
                              <w:szCs w:val="14"/>
                            </w:rPr>
                            <w:t>Via Suardo, 14/A</w:t>
                          </w:r>
                        </w:p>
                        <w:p w14:paraId="1E0C69BC" w14:textId="1BE8B5CF" w:rsidR="00D75868" w:rsidRPr="003C74E5" w:rsidRDefault="008B165F" w:rsidP="004306CE">
                          <w:pPr>
                            <w:spacing w:after="0"/>
                            <w:jc w:val="center"/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</w:pP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Sed</w:t>
                          </w:r>
                          <w:r w:rsidR="004306CE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i </w:t>
                          </w: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Operativ</w:t>
                          </w:r>
                          <w:r w:rsidR="004306CE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e</w:t>
                          </w: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: </w:t>
                          </w:r>
                          <w:r w:rsidR="002E5665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24060 Chiuduno (BG) </w:t>
                          </w:r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Via del Molino </w:t>
                          </w:r>
                          <w:proofErr w:type="gramStart"/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snc </w:t>
                          </w:r>
                          <w:r w:rsidR="002E5665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 -</w:t>
                          </w:r>
                          <w:proofErr w:type="gramEnd"/>
                          <w:r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 </w:t>
                          </w:r>
                          <w:r w:rsidR="004306CE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 </w:t>
                          </w:r>
                          <w:r w:rsidR="002E5665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20812 Limbiate (MB) </w:t>
                          </w:r>
                          <w:r w:rsidR="00FE158D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Via XX</w:t>
                          </w:r>
                          <w:r w:rsidR="00674D25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>V</w:t>
                          </w:r>
                          <w:r w:rsidR="00FE158D" w:rsidRPr="003C74E5">
                            <w:rPr>
                              <w:rFonts w:ascii="Georgia Pro" w:hAnsi="Georgia Pro"/>
                              <w:sz w:val="15"/>
                              <w:szCs w:val="14"/>
                            </w:rPr>
                            <w:t xml:space="preserve"> Aprile, n 69/71</w:t>
                          </w:r>
                        </w:p>
                        <w:p w14:paraId="762AE251" w14:textId="51C25B4B" w:rsidR="008B165F" w:rsidRPr="004306CE" w:rsidRDefault="007A77F8" w:rsidP="004306CE">
                          <w:pPr>
                            <w:pStyle w:val="Pidipagina"/>
                            <w:rPr>
                              <w:rFonts w:ascii="Georgia Pro" w:hAnsi="Georgia Pro"/>
                              <w:color w:val="auto"/>
                              <w:sz w:val="14"/>
                              <w:szCs w:val="14"/>
                              <w:lang w:val="en-US"/>
                            </w:rPr>
                          </w:pP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Tel. </w:t>
                          </w:r>
                          <w:proofErr w:type="gramStart"/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035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.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914122 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Fax</w:t>
                          </w:r>
                          <w:proofErr w:type="gramEnd"/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. 035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.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914618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-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GB"/>
                            </w:rPr>
                            <w:t>Email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GB"/>
                            </w:rPr>
                            <w:t xml:space="preserve">  </w:t>
                          </w:r>
                          <w:hyperlink r:id="rId3" w:history="1">
                            <w:r w:rsidRPr="003C74E5">
                              <w:rPr>
                                <w:rStyle w:val="Collegamentoipertestuale"/>
                                <w:rFonts w:ascii="Georgia Pro" w:hAnsi="Georgia Pro"/>
                                <w:color w:val="auto"/>
                                <w:sz w:val="15"/>
                                <w:szCs w:val="14"/>
                                <w:lang w:val="en-GB"/>
                              </w:rPr>
                              <w:t>info@servizicomunali.it</w:t>
                            </w:r>
                          </w:hyperlink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>-</w:t>
                          </w:r>
                          <w:r w:rsidR="004306CE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US"/>
                            </w:rPr>
                            <w:t xml:space="preserve"> </w:t>
                          </w:r>
                          <w:r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GB"/>
                            </w:rPr>
                            <w:t>PEC</w:t>
                          </w:r>
                          <w:r w:rsidR="002E5665" w:rsidRPr="003C74E5">
                            <w:rPr>
                              <w:rFonts w:ascii="Georgia Pro" w:hAnsi="Georgia Pro"/>
                              <w:color w:val="auto"/>
                              <w:sz w:val="15"/>
                              <w:szCs w:val="14"/>
                              <w:lang w:val="en-GB"/>
                            </w:rPr>
                            <w:t xml:space="preserve">  </w:t>
                          </w:r>
                          <w:hyperlink r:id="rId4" w:history="1">
                            <w:r w:rsidRPr="003C74E5">
                              <w:rPr>
                                <w:rStyle w:val="Collegamentoipertestuale"/>
                                <w:rFonts w:ascii="Georgia Pro" w:hAnsi="Georgia Pro"/>
                                <w:color w:val="auto"/>
                                <w:sz w:val="15"/>
                                <w:szCs w:val="14"/>
                                <w:lang w:val="en-GB"/>
                              </w:rPr>
                              <w:t>protocollo@pec.servizicomunali.it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AEAC7C" id="_x0000_t202" coordsize="21600,21600" o:spt="202" path="m,l,21600r21600,l21600,xe">
              <v:stroke joinstyle="miter"/>
              <v:path gradientshapeok="t" o:connecttype="rect"/>
            </v:shapetype>
            <v:shape id="Casella di testo 15" o:spid="_x0000_s1026" type="#_x0000_t202" style="position:absolute;margin-left:0;margin-top:669.1pt;width:372.35pt;height:57.7pt;z-index:251669245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" filled="f" stroked="f" strokeweight=".5pt">
              <v:textbox>
                <w:txbxContent>
                  <w:p w14:paraId="1987DE3B" w14:textId="755C3EE2" w:rsidR="007A77F8" w:rsidRPr="003C74E5" w:rsidRDefault="007A77F8" w:rsidP="008B165F">
                    <w:pPr>
                      <w:pStyle w:val="Pidipagina"/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</w:pP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 xml:space="preserve">Capitale </w:t>
                    </w:r>
                    <w:proofErr w:type="gramStart"/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 xml:space="preserve">Sociale  </w:t>
                    </w:r>
                    <w:r w:rsidR="005A4730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€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uro</w:t>
                    </w:r>
                    <w:proofErr w:type="gramEnd"/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 xml:space="preserve"> </w:t>
                    </w:r>
                    <w:r w:rsidR="008625BA" w:rsidRPr="008625BA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20.105.965,00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=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 xml:space="preserve"> </w:t>
                    </w:r>
                    <w:proofErr w:type="spellStart"/>
                    <w:r w:rsidR="005A4730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i.v</w:t>
                    </w:r>
                    <w:proofErr w:type="spellEnd"/>
                    <w:r w:rsidR="005A4730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</w:rPr>
                      <w:t>.</w:t>
                    </w:r>
                  </w:p>
                  <w:p w14:paraId="32B5523B" w14:textId="369AA746" w:rsidR="008B165F" w:rsidRPr="003C74E5" w:rsidRDefault="008B165F" w:rsidP="008B165F">
                    <w:pPr>
                      <w:pStyle w:val="Pidipagina"/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</w:pPr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>Iscrizione Registro Imprese di BG C</w:t>
                    </w:r>
                    <w:r w:rsidR="002E5665"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odice Fiscale </w:t>
                    </w:r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>e P</w:t>
                    </w:r>
                    <w:r w:rsidR="002E5665"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artita I.V.A. </w:t>
                    </w:r>
                    <w:proofErr w:type="gramStart"/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>02546290160</w:t>
                    </w:r>
                    <w:r w:rsidR="002E5665"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 </w:t>
                    </w:r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 -</w:t>
                    </w:r>
                    <w:proofErr w:type="gramEnd"/>
                    <w:r w:rsidRPr="003C74E5">
                      <w:rPr>
                        <w:rFonts w:ascii="Georgia Pro" w:hAnsi="Georgia Pro" w:cs="Arial"/>
                        <w:color w:val="auto"/>
                        <w:sz w:val="15"/>
                        <w:szCs w:val="14"/>
                      </w:rPr>
                      <w:t xml:space="preserve">  R.E.A. 303200</w:t>
                    </w:r>
                  </w:p>
                  <w:p w14:paraId="69B820F7" w14:textId="3D4523BD" w:rsidR="008B165F" w:rsidRPr="003C74E5" w:rsidRDefault="008B165F" w:rsidP="008B165F">
                    <w:pPr>
                      <w:pStyle w:val="Intestazione"/>
                      <w:tabs>
                        <w:tab w:val="left" w:pos="406"/>
                        <w:tab w:val="left" w:pos="3113"/>
                      </w:tabs>
                      <w:jc w:val="center"/>
                      <w:rPr>
                        <w:rFonts w:ascii="Georgia Pro" w:hAnsi="Georgia Pro" w:cs="Arial"/>
                        <w:sz w:val="15"/>
                        <w:szCs w:val="14"/>
                      </w:rPr>
                    </w:pP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Sede Legale: </w:t>
                    </w:r>
                    <w:r w:rsidR="002E5665" w:rsidRPr="003C74E5">
                      <w:rPr>
                        <w:rFonts w:ascii="Georgia Pro" w:hAnsi="Georgia Pro" w:cs="Arial"/>
                        <w:sz w:val="15"/>
                        <w:szCs w:val="14"/>
                      </w:rPr>
                      <w:t xml:space="preserve">24067 Sarnico (BG) </w:t>
                    </w:r>
                    <w:r w:rsidRPr="003C74E5">
                      <w:rPr>
                        <w:rFonts w:ascii="Georgia Pro" w:hAnsi="Georgia Pro" w:cs="Arial"/>
                        <w:sz w:val="15"/>
                        <w:szCs w:val="14"/>
                      </w:rPr>
                      <w:t>Via Suardo, 14/A</w:t>
                    </w:r>
                  </w:p>
                  <w:p w14:paraId="1E0C69BC" w14:textId="1BE8B5CF" w:rsidR="00D75868" w:rsidRPr="003C74E5" w:rsidRDefault="008B165F" w:rsidP="004306CE">
                    <w:pPr>
                      <w:spacing w:after="0"/>
                      <w:jc w:val="center"/>
                      <w:rPr>
                        <w:rFonts w:ascii="Georgia Pro" w:hAnsi="Georgia Pro"/>
                        <w:sz w:val="15"/>
                        <w:szCs w:val="14"/>
                      </w:rPr>
                    </w:pP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>Sed</w:t>
                    </w:r>
                    <w:r w:rsidR="004306CE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i </w:t>
                    </w: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>Operativ</w:t>
                    </w:r>
                    <w:r w:rsidR="004306CE" w:rsidRPr="003C74E5">
                      <w:rPr>
                        <w:rFonts w:ascii="Georgia Pro" w:hAnsi="Georgia Pro"/>
                        <w:sz w:val="15"/>
                        <w:szCs w:val="14"/>
                      </w:rPr>
                      <w:t>e</w:t>
                    </w: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: </w:t>
                    </w:r>
                    <w:r w:rsidR="002E5665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24060 Chiuduno (BG) </w:t>
                    </w:r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Via del Molino </w:t>
                    </w:r>
                    <w:proofErr w:type="gramStart"/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snc </w:t>
                    </w:r>
                    <w:r w:rsidR="002E5665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 -</w:t>
                    </w:r>
                    <w:proofErr w:type="gramEnd"/>
                    <w:r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 </w:t>
                    </w:r>
                    <w:r w:rsidR="004306CE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 </w:t>
                    </w:r>
                    <w:r w:rsidR="002E5665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20812 Limbiate (MB) </w:t>
                    </w:r>
                    <w:r w:rsidR="00FE158D" w:rsidRPr="003C74E5">
                      <w:rPr>
                        <w:rFonts w:ascii="Georgia Pro" w:hAnsi="Georgia Pro"/>
                        <w:sz w:val="15"/>
                        <w:szCs w:val="14"/>
                      </w:rPr>
                      <w:t>Via XX</w:t>
                    </w:r>
                    <w:r w:rsidR="00674D25" w:rsidRPr="003C74E5">
                      <w:rPr>
                        <w:rFonts w:ascii="Georgia Pro" w:hAnsi="Georgia Pro"/>
                        <w:sz w:val="15"/>
                        <w:szCs w:val="14"/>
                      </w:rPr>
                      <w:t>V</w:t>
                    </w:r>
                    <w:r w:rsidR="00FE158D" w:rsidRPr="003C74E5">
                      <w:rPr>
                        <w:rFonts w:ascii="Georgia Pro" w:hAnsi="Georgia Pro"/>
                        <w:sz w:val="15"/>
                        <w:szCs w:val="14"/>
                      </w:rPr>
                      <w:t xml:space="preserve"> Aprile, n 69/71</w:t>
                    </w:r>
                  </w:p>
                  <w:p w14:paraId="762AE251" w14:textId="51C25B4B" w:rsidR="008B165F" w:rsidRPr="004306CE" w:rsidRDefault="007A77F8" w:rsidP="004306CE">
                    <w:pPr>
                      <w:pStyle w:val="Pidipagina"/>
                      <w:rPr>
                        <w:rFonts w:ascii="Georgia Pro" w:hAnsi="Georgia Pro"/>
                        <w:color w:val="auto"/>
                        <w:sz w:val="14"/>
                        <w:szCs w:val="14"/>
                        <w:lang w:val="en-US"/>
                      </w:rPr>
                    </w:pP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Tel. </w:t>
                    </w:r>
                    <w:proofErr w:type="gramStart"/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035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.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914122 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Fax</w:t>
                    </w:r>
                    <w:proofErr w:type="gramEnd"/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. 035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.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914618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-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GB"/>
                      </w:rPr>
                      <w:t>Email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GB"/>
                      </w:rPr>
                      <w:t xml:space="preserve">  </w:t>
                    </w:r>
                    <w:hyperlink r:id="rId5" w:history="1">
                      <w:r w:rsidRPr="003C74E5">
                        <w:rPr>
                          <w:rStyle w:val="Collegamentoipertestuale"/>
                          <w:rFonts w:ascii="Georgia Pro" w:hAnsi="Georgia Pro"/>
                          <w:color w:val="auto"/>
                          <w:sz w:val="15"/>
                          <w:szCs w:val="14"/>
                          <w:lang w:val="en-GB"/>
                        </w:rPr>
                        <w:t>info@servizicomunali.it</w:t>
                      </w:r>
                    </w:hyperlink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>-</w:t>
                    </w:r>
                    <w:r w:rsidR="004306CE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US"/>
                      </w:rPr>
                      <w:t xml:space="preserve"> </w:t>
                    </w:r>
                    <w:r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GB"/>
                      </w:rPr>
                      <w:t>PEC</w:t>
                    </w:r>
                    <w:r w:rsidR="002E5665" w:rsidRPr="003C74E5">
                      <w:rPr>
                        <w:rFonts w:ascii="Georgia Pro" w:hAnsi="Georgia Pro"/>
                        <w:color w:val="auto"/>
                        <w:sz w:val="15"/>
                        <w:szCs w:val="14"/>
                        <w:lang w:val="en-GB"/>
                      </w:rPr>
                      <w:t xml:space="preserve">  </w:t>
                    </w:r>
                    <w:hyperlink r:id="rId6" w:history="1">
                      <w:r w:rsidRPr="003C74E5">
                        <w:rPr>
                          <w:rStyle w:val="Collegamentoipertestuale"/>
                          <w:rFonts w:ascii="Georgia Pro" w:hAnsi="Georgia Pro"/>
                          <w:color w:val="auto"/>
                          <w:sz w:val="15"/>
                          <w:szCs w:val="14"/>
                          <w:lang w:val="en-GB"/>
                        </w:rPr>
                        <w:t>protocollo@pec.servizicomunali.it</w:t>
                      </w:r>
                    </w:hyperlink>
                  </w:p>
                </w:txbxContent>
              </v:textbox>
              <w10:wrap type="square" anchorx="margin" anchory="margin"/>
            </v:shape>
          </w:pict>
        </mc:Fallback>
      </mc:AlternateContent>
    </w:r>
    <w:bookmarkEnd w:id="7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9DC03E" w14:textId="77777777" w:rsidR="00752FC4" w:rsidRDefault="00752FC4" w:rsidP="00752FC4">
    <w:pPr>
      <w:pStyle w:val="Pidipagina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E69746" w14:textId="77777777" w:rsidR="0095148E" w:rsidRDefault="0095148E">
      <w:pPr>
        <w:spacing w:after="0" w:line="240" w:lineRule="auto"/>
      </w:pPr>
      <w:r>
        <w:separator/>
      </w:r>
    </w:p>
    <w:p w14:paraId="46461F29" w14:textId="77777777" w:rsidR="0095148E" w:rsidRDefault="0095148E"/>
  </w:footnote>
  <w:footnote w:type="continuationSeparator" w:id="0">
    <w:p w14:paraId="58667BEE" w14:textId="77777777" w:rsidR="0095148E" w:rsidRDefault="0095148E">
      <w:pPr>
        <w:spacing w:after="0" w:line="240" w:lineRule="auto"/>
      </w:pPr>
      <w:r>
        <w:continuationSeparator/>
      </w:r>
    </w:p>
    <w:p w14:paraId="6EAD3B3D" w14:textId="77777777" w:rsidR="0095148E" w:rsidRDefault="0095148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185001" w14:textId="77777777" w:rsidR="00777E1B" w:rsidRDefault="00777E1B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C8E57" w14:textId="079634C5" w:rsidR="001B4EEF" w:rsidRPr="001036D1" w:rsidRDefault="004306CE" w:rsidP="004306CE">
    <w:pPr>
      <w:pStyle w:val="Intestazione"/>
      <w:widowControl w:val="0"/>
      <w:tabs>
        <w:tab w:val="left" w:pos="406"/>
        <w:tab w:val="left" w:pos="3113"/>
      </w:tabs>
      <w:rPr>
        <w:rFonts w:ascii="Georgia Pro" w:hAnsi="Georgia Pro"/>
        <w:sz w:val="16"/>
        <w:szCs w:val="16"/>
      </w:rPr>
    </w:pPr>
    <w:r w:rsidRPr="001036D1">
      <w:rPr>
        <w:rFonts w:ascii="Georgia Pro" w:hAnsi="Georgia Pro"/>
        <w:noProof/>
        <w:sz w:val="16"/>
        <w:szCs w:val="16"/>
      </w:rPr>
      <w:drawing>
        <wp:anchor distT="0" distB="0" distL="114300" distR="114300" simplePos="0" relativeHeight="251671295" behindDoc="1" locked="0" layoutInCell="1" allowOverlap="1" wp14:anchorId="712E2271" wp14:editId="0062B817">
          <wp:simplePos x="0" y="0"/>
          <wp:positionH relativeFrom="column">
            <wp:posOffset>-407670</wp:posOffset>
          </wp:positionH>
          <wp:positionV relativeFrom="paragraph">
            <wp:posOffset>-20425</wp:posOffset>
          </wp:positionV>
          <wp:extent cx="1895475" cy="282575"/>
          <wp:effectExtent l="0" t="0" r="9525" b="3175"/>
          <wp:wrapTight wrapText="bothSides">
            <wp:wrapPolygon edited="0">
              <wp:start x="0" y="0"/>
              <wp:lineTo x="0" y="20387"/>
              <wp:lineTo x="21491" y="20387"/>
              <wp:lineTo x="21491" y="0"/>
              <wp:lineTo x="0" y="0"/>
            </wp:wrapPolygon>
          </wp:wrapTight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.pn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2502" t="51850" r="9661" b="27582"/>
                  <a:stretch/>
                </pic:blipFill>
                <pic:spPr bwMode="auto">
                  <a:xfrm>
                    <a:off x="0" y="0"/>
                    <a:ext cx="1895475" cy="2825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Georgia Pro" w:hAnsi="Georgia Pro"/>
        <w:noProof/>
        <w:sz w:val="16"/>
        <w:szCs w:val="16"/>
      </w:rPr>
      <w:drawing>
        <wp:anchor distT="0" distB="0" distL="114300" distR="114300" simplePos="0" relativeHeight="251674624" behindDoc="1" locked="0" layoutInCell="1" allowOverlap="1" wp14:anchorId="40B8210D" wp14:editId="45B41AA4">
          <wp:simplePos x="0" y="0"/>
          <wp:positionH relativeFrom="column">
            <wp:posOffset>-289665</wp:posOffset>
          </wp:positionH>
          <wp:positionV relativeFrom="paragraph">
            <wp:posOffset>-628315</wp:posOffset>
          </wp:positionV>
          <wp:extent cx="1669415" cy="619125"/>
          <wp:effectExtent l="0" t="0" r="6985" b="9525"/>
          <wp:wrapTight wrapText="bothSides">
            <wp:wrapPolygon edited="0">
              <wp:start x="0" y="0"/>
              <wp:lineTo x="0" y="21268"/>
              <wp:lineTo x="21444" y="21268"/>
              <wp:lineTo x="21444" y="0"/>
              <wp:lineTo x="0" y="0"/>
            </wp:wrapPolygon>
          </wp:wrapTight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logo.pn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35668"/>
                  <a:stretch/>
                </pic:blipFill>
                <pic:spPr bwMode="auto">
                  <a:xfrm>
                    <a:off x="0" y="0"/>
                    <a:ext cx="1669415" cy="619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40DA341" w14:textId="68CF9051" w:rsidR="001B4EEF" w:rsidRDefault="001B4EEF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D21BC4" w14:textId="77777777" w:rsidR="00777E1B" w:rsidRDefault="00777E1B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4FE68786"/>
    <w:lvl w:ilvl="0">
      <w:start w:val="1"/>
      <w:numFmt w:val="decimal"/>
      <w:pStyle w:val="Numeroelenco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65A83996"/>
    <w:lvl w:ilvl="0">
      <w:start w:val="1"/>
      <w:numFmt w:val="decimal"/>
      <w:pStyle w:val="Numeroelenco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5772052A"/>
    <w:lvl w:ilvl="0">
      <w:start w:val="1"/>
      <w:numFmt w:val="decimal"/>
      <w:pStyle w:val="Numeroelenco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425AE874"/>
    <w:lvl w:ilvl="0">
      <w:start w:val="1"/>
      <w:numFmt w:val="decimal"/>
      <w:pStyle w:val="Numeroelenco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079C6BA4"/>
    <w:lvl w:ilvl="0">
      <w:start w:val="1"/>
      <w:numFmt w:val="bullet"/>
      <w:pStyle w:val="Puntoelenco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8423114"/>
    <w:lvl w:ilvl="0">
      <w:start w:val="1"/>
      <w:numFmt w:val="bullet"/>
      <w:pStyle w:val="Puntoelenco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C585706"/>
    <w:lvl w:ilvl="0">
      <w:start w:val="1"/>
      <w:numFmt w:val="bullet"/>
      <w:pStyle w:val="Puntoelenco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E3A97EA"/>
    <w:lvl w:ilvl="0">
      <w:start w:val="1"/>
      <w:numFmt w:val="bullet"/>
      <w:pStyle w:val="Puntoelenco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6686F48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2A028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7F1FA7"/>
    <w:multiLevelType w:val="hybridMultilevel"/>
    <w:tmpl w:val="2E503E5A"/>
    <w:lvl w:ilvl="0" w:tplc="D7D0F078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08A228A"/>
    <w:multiLevelType w:val="hybridMultilevel"/>
    <w:tmpl w:val="8B3600EA"/>
    <w:lvl w:ilvl="0" w:tplc="86A83AC8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B942E0E"/>
    <w:multiLevelType w:val="multilevel"/>
    <w:tmpl w:val="F92EF4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D4D49C9"/>
    <w:multiLevelType w:val="hybridMultilevel"/>
    <w:tmpl w:val="AD005E80"/>
    <w:lvl w:ilvl="0" w:tplc="0410000F">
      <w:start w:val="1"/>
      <w:numFmt w:val="decimal"/>
      <w:lvlText w:val="%1."/>
      <w:lvlJc w:val="left"/>
      <w:pPr>
        <w:tabs>
          <w:tab w:val="num" w:pos="-3240"/>
        </w:tabs>
        <w:ind w:left="-3240" w:hanging="360"/>
      </w:pPr>
    </w:lvl>
    <w:lvl w:ilvl="1" w:tplc="04100019" w:tentative="1">
      <w:start w:val="1"/>
      <w:numFmt w:val="lowerLetter"/>
      <w:lvlText w:val="%2."/>
      <w:lvlJc w:val="left"/>
      <w:pPr>
        <w:tabs>
          <w:tab w:val="num" w:pos="-2520"/>
        </w:tabs>
        <w:ind w:left="-252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-1800"/>
        </w:tabs>
        <w:ind w:left="-180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-1080"/>
        </w:tabs>
        <w:ind w:left="-10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-360"/>
        </w:tabs>
        <w:ind w:left="-36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360"/>
        </w:tabs>
        <w:ind w:left="36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1080"/>
        </w:tabs>
        <w:ind w:left="108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1800"/>
        </w:tabs>
        <w:ind w:left="180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2520"/>
        </w:tabs>
        <w:ind w:left="2520" w:hanging="180"/>
      </w:pPr>
    </w:lvl>
  </w:abstractNum>
  <w:abstractNum w:abstractNumId="14" w15:restartNumberingAfterBreak="0">
    <w:nsid w:val="29195A7B"/>
    <w:multiLevelType w:val="hybridMultilevel"/>
    <w:tmpl w:val="9AA8AC04"/>
    <w:lvl w:ilvl="0" w:tplc="65606F7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Calibri" w:hAnsi="Calibri" w:cs="Calibri" w:hint="default"/>
      </w:rPr>
    </w:lvl>
    <w:lvl w:ilvl="1" w:tplc="410865F8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eastAsia="Book Antiqua" w:hAnsi="Calibri" w:cs="Book Antiqua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DDD23D7"/>
    <w:multiLevelType w:val="hybridMultilevel"/>
    <w:tmpl w:val="0644BD0E"/>
    <w:lvl w:ilvl="0" w:tplc="65606F7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C02397"/>
    <w:multiLevelType w:val="hybridMultilevel"/>
    <w:tmpl w:val="14C407B6"/>
    <w:lvl w:ilvl="0" w:tplc="86A83AC8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1FE233E"/>
    <w:multiLevelType w:val="hybridMultilevel"/>
    <w:tmpl w:val="873A2B72"/>
    <w:lvl w:ilvl="0" w:tplc="86A83AC8">
      <w:start w:val="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Times New Roman" w:hint="default"/>
      </w:rPr>
    </w:lvl>
    <w:lvl w:ilvl="1" w:tplc="0410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C06659"/>
    <w:multiLevelType w:val="hybridMultilevel"/>
    <w:tmpl w:val="62B66436"/>
    <w:lvl w:ilvl="0" w:tplc="86A83AC8">
      <w:start w:val="9"/>
      <w:numFmt w:val="bullet"/>
      <w:lvlText w:val="-"/>
      <w:lvlJc w:val="left"/>
      <w:pPr>
        <w:ind w:left="36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77672F5"/>
    <w:multiLevelType w:val="hybridMultilevel"/>
    <w:tmpl w:val="D37A838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86A6BC3"/>
    <w:multiLevelType w:val="hybridMultilevel"/>
    <w:tmpl w:val="EBF0DBE0"/>
    <w:lvl w:ilvl="0" w:tplc="86A83AC8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45333C"/>
    <w:multiLevelType w:val="hybridMultilevel"/>
    <w:tmpl w:val="0628AC30"/>
    <w:lvl w:ilvl="0" w:tplc="86A83AC8">
      <w:start w:val="9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F40283"/>
    <w:multiLevelType w:val="hybridMultilevel"/>
    <w:tmpl w:val="0B74A186"/>
    <w:lvl w:ilvl="0" w:tplc="65606F7E">
      <w:start w:val="1"/>
      <w:numFmt w:val="bullet"/>
      <w:lvlText w:val="-"/>
      <w:lvlJc w:val="left"/>
      <w:pPr>
        <w:ind w:left="1074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23" w15:restartNumberingAfterBreak="0">
    <w:nsid w:val="41FE7F1C"/>
    <w:multiLevelType w:val="hybridMultilevel"/>
    <w:tmpl w:val="5BD69872"/>
    <w:lvl w:ilvl="0" w:tplc="DB4EBEB8">
      <w:start w:val="1"/>
      <w:numFmt w:val="decimal"/>
      <w:lvlText w:val="%1."/>
      <w:lvlJc w:val="left"/>
      <w:pPr>
        <w:ind w:left="720" w:hanging="360"/>
      </w:pPr>
      <w:rPr>
        <w:b w:val="0"/>
        <w:bCs w:val="0"/>
        <w:i w:val="0"/>
        <w:iCs w:val="0"/>
        <w:sz w:val="22"/>
        <w:szCs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3777AC"/>
    <w:multiLevelType w:val="multilevel"/>
    <w:tmpl w:val="BC302BF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5" w15:restartNumberingAfterBreak="0">
    <w:nsid w:val="491316A0"/>
    <w:multiLevelType w:val="hybridMultilevel"/>
    <w:tmpl w:val="9B489398"/>
    <w:lvl w:ilvl="0" w:tplc="831C6498">
      <w:numFmt w:val="bullet"/>
      <w:lvlText w:val="-"/>
      <w:lvlJc w:val="left"/>
      <w:pPr>
        <w:ind w:left="360" w:hanging="360"/>
      </w:pPr>
      <w:rPr>
        <w:rFonts w:ascii="Calibri" w:eastAsia="Times New Roman" w:hAnsi="Calibri" w:hint="default"/>
      </w:rPr>
    </w:lvl>
    <w:lvl w:ilvl="1" w:tplc="041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4DCB366D"/>
    <w:multiLevelType w:val="hybridMultilevel"/>
    <w:tmpl w:val="934EC0FE"/>
    <w:lvl w:ilvl="0" w:tplc="91C0F7F8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8F7783"/>
    <w:multiLevelType w:val="hybridMultilevel"/>
    <w:tmpl w:val="3D0C770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CC513C"/>
    <w:multiLevelType w:val="multilevel"/>
    <w:tmpl w:val="4DE264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94C21EC"/>
    <w:multiLevelType w:val="multilevel"/>
    <w:tmpl w:val="45CAD8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E82287D"/>
    <w:multiLevelType w:val="hybridMultilevel"/>
    <w:tmpl w:val="F2F09BF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91669550">
    <w:abstractNumId w:val="9"/>
  </w:num>
  <w:num w:numId="2" w16cid:durableId="1333875015">
    <w:abstractNumId w:val="7"/>
  </w:num>
  <w:num w:numId="3" w16cid:durableId="2023193079">
    <w:abstractNumId w:val="6"/>
  </w:num>
  <w:num w:numId="4" w16cid:durableId="1791123713">
    <w:abstractNumId w:val="5"/>
  </w:num>
  <w:num w:numId="5" w16cid:durableId="786196514">
    <w:abstractNumId w:val="4"/>
  </w:num>
  <w:num w:numId="6" w16cid:durableId="1201673442">
    <w:abstractNumId w:val="8"/>
  </w:num>
  <w:num w:numId="7" w16cid:durableId="1307659684">
    <w:abstractNumId w:val="3"/>
  </w:num>
  <w:num w:numId="8" w16cid:durableId="879978186">
    <w:abstractNumId w:val="2"/>
  </w:num>
  <w:num w:numId="9" w16cid:durableId="859051651">
    <w:abstractNumId w:val="1"/>
  </w:num>
  <w:num w:numId="10" w16cid:durableId="225843008">
    <w:abstractNumId w:val="0"/>
  </w:num>
  <w:num w:numId="11" w16cid:durableId="971982053">
    <w:abstractNumId w:val="28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2" w16cid:durableId="1073241839">
    <w:abstractNumId w:val="29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3" w16cid:durableId="320306129">
    <w:abstractNumId w:val="27"/>
  </w:num>
  <w:num w:numId="14" w16cid:durableId="2138065104">
    <w:abstractNumId w:val="17"/>
  </w:num>
  <w:num w:numId="15" w16cid:durableId="701638826">
    <w:abstractNumId w:val="23"/>
  </w:num>
  <w:num w:numId="16" w16cid:durableId="1224215934">
    <w:abstractNumId w:val="22"/>
  </w:num>
  <w:num w:numId="17" w16cid:durableId="1579050940">
    <w:abstractNumId w:val="19"/>
  </w:num>
  <w:num w:numId="18" w16cid:durableId="243078655">
    <w:abstractNumId w:val="18"/>
  </w:num>
  <w:num w:numId="19" w16cid:durableId="1342271159">
    <w:abstractNumId w:val="21"/>
  </w:num>
  <w:num w:numId="20" w16cid:durableId="1697463322">
    <w:abstractNumId w:val="16"/>
  </w:num>
  <w:num w:numId="21" w16cid:durableId="1295989021">
    <w:abstractNumId w:val="11"/>
  </w:num>
  <w:num w:numId="22" w16cid:durableId="334765647">
    <w:abstractNumId w:val="20"/>
  </w:num>
  <w:num w:numId="23" w16cid:durableId="958217294">
    <w:abstractNumId w:val="14"/>
  </w:num>
  <w:num w:numId="24" w16cid:durableId="1562397794">
    <w:abstractNumId w:val="15"/>
  </w:num>
  <w:num w:numId="25" w16cid:durableId="641154617">
    <w:abstractNumId w:val="13"/>
  </w:num>
  <w:num w:numId="26" w16cid:durableId="877935619">
    <w:abstractNumId w:val="25"/>
  </w:num>
  <w:num w:numId="27" w16cid:durableId="1791315657">
    <w:abstractNumId w:val="12"/>
  </w:num>
  <w:num w:numId="28" w16cid:durableId="2060548045">
    <w:abstractNumId w:val="26"/>
  </w:num>
  <w:num w:numId="29" w16cid:durableId="1015158471">
    <w:abstractNumId w:val="30"/>
  </w:num>
  <w:num w:numId="30" w16cid:durableId="1931741869">
    <w:abstractNumId w:val="10"/>
  </w:num>
  <w:num w:numId="31" w16cid:durableId="211385746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ocumentProtection w:edit="readOnly" w:enforcement="0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054A"/>
    <w:rsid w:val="000042E0"/>
    <w:rsid w:val="00007CD2"/>
    <w:rsid w:val="00010D82"/>
    <w:rsid w:val="000115CE"/>
    <w:rsid w:val="00011700"/>
    <w:rsid w:val="00011F0D"/>
    <w:rsid w:val="00013F9E"/>
    <w:rsid w:val="00080402"/>
    <w:rsid w:val="000828F4"/>
    <w:rsid w:val="00090111"/>
    <w:rsid w:val="00092332"/>
    <w:rsid w:val="000947D1"/>
    <w:rsid w:val="000A52D9"/>
    <w:rsid w:val="000C5246"/>
    <w:rsid w:val="000E00C1"/>
    <w:rsid w:val="000E12F5"/>
    <w:rsid w:val="000F51EC"/>
    <w:rsid w:val="000F7122"/>
    <w:rsid w:val="001036D1"/>
    <w:rsid w:val="00117A69"/>
    <w:rsid w:val="00132B43"/>
    <w:rsid w:val="00136163"/>
    <w:rsid w:val="0014201C"/>
    <w:rsid w:val="00192FE5"/>
    <w:rsid w:val="001B4EEF"/>
    <w:rsid w:val="001B689C"/>
    <w:rsid w:val="001C5CF7"/>
    <w:rsid w:val="001D04DB"/>
    <w:rsid w:val="001D116B"/>
    <w:rsid w:val="001D66F3"/>
    <w:rsid w:val="001D6745"/>
    <w:rsid w:val="001D7782"/>
    <w:rsid w:val="00200635"/>
    <w:rsid w:val="00207BE3"/>
    <w:rsid w:val="00215B2E"/>
    <w:rsid w:val="002357D2"/>
    <w:rsid w:val="00254E0D"/>
    <w:rsid w:val="00256775"/>
    <w:rsid w:val="00277A98"/>
    <w:rsid w:val="0029124E"/>
    <w:rsid w:val="002B6991"/>
    <w:rsid w:val="002D38F4"/>
    <w:rsid w:val="002D3B51"/>
    <w:rsid w:val="002D3F26"/>
    <w:rsid w:val="002E5665"/>
    <w:rsid w:val="002F5AE4"/>
    <w:rsid w:val="0030310E"/>
    <w:rsid w:val="0031342B"/>
    <w:rsid w:val="00315D1D"/>
    <w:rsid w:val="00335E92"/>
    <w:rsid w:val="00341F34"/>
    <w:rsid w:val="00342786"/>
    <w:rsid w:val="00351D97"/>
    <w:rsid w:val="00351FE3"/>
    <w:rsid w:val="003557F9"/>
    <w:rsid w:val="00357505"/>
    <w:rsid w:val="00367789"/>
    <w:rsid w:val="00367D9D"/>
    <w:rsid w:val="0038000D"/>
    <w:rsid w:val="00380694"/>
    <w:rsid w:val="00385ACF"/>
    <w:rsid w:val="003944FD"/>
    <w:rsid w:val="003B446B"/>
    <w:rsid w:val="003C74E5"/>
    <w:rsid w:val="003D01CE"/>
    <w:rsid w:val="003D7DFE"/>
    <w:rsid w:val="003E1C6C"/>
    <w:rsid w:val="003E419F"/>
    <w:rsid w:val="003E6A96"/>
    <w:rsid w:val="004001ED"/>
    <w:rsid w:val="0040110C"/>
    <w:rsid w:val="004306CE"/>
    <w:rsid w:val="004348D2"/>
    <w:rsid w:val="00442C94"/>
    <w:rsid w:val="00450109"/>
    <w:rsid w:val="00477474"/>
    <w:rsid w:val="00480B7F"/>
    <w:rsid w:val="004A062F"/>
    <w:rsid w:val="004A1893"/>
    <w:rsid w:val="004B1213"/>
    <w:rsid w:val="004C4A44"/>
    <w:rsid w:val="004D5220"/>
    <w:rsid w:val="00512236"/>
    <w:rsid w:val="005125BB"/>
    <w:rsid w:val="005264AB"/>
    <w:rsid w:val="00537F9C"/>
    <w:rsid w:val="00542F70"/>
    <w:rsid w:val="0057054A"/>
    <w:rsid w:val="00572222"/>
    <w:rsid w:val="0057238E"/>
    <w:rsid w:val="00581572"/>
    <w:rsid w:val="005A002C"/>
    <w:rsid w:val="005A0B91"/>
    <w:rsid w:val="005A2DE3"/>
    <w:rsid w:val="005A384F"/>
    <w:rsid w:val="005A4730"/>
    <w:rsid w:val="005B056A"/>
    <w:rsid w:val="005B0A6A"/>
    <w:rsid w:val="005B4D24"/>
    <w:rsid w:val="005C2418"/>
    <w:rsid w:val="005D3DA6"/>
    <w:rsid w:val="005D4F00"/>
    <w:rsid w:val="006047B5"/>
    <w:rsid w:val="006573A2"/>
    <w:rsid w:val="0066511C"/>
    <w:rsid w:val="0066536E"/>
    <w:rsid w:val="00667608"/>
    <w:rsid w:val="00673EB2"/>
    <w:rsid w:val="00674D25"/>
    <w:rsid w:val="00697EF6"/>
    <w:rsid w:val="006B66A9"/>
    <w:rsid w:val="006C1509"/>
    <w:rsid w:val="006C475A"/>
    <w:rsid w:val="0070044C"/>
    <w:rsid w:val="00702331"/>
    <w:rsid w:val="00704900"/>
    <w:rsid w:val="0071163F"/>
    <w:rsid w:val="007208DE"/>
    <w:rsid w:val="0073213A"/>
    <w:rsid w:val="0073639B"/>
    <w:rsid w:val="00737FB7"/>
    <w:rsid w:val="00744EA9"/>
    <w:rsid w:val="00751BAA"/>
    <w:rsid w:val="00752FC4"/>
    <w:rsid w:val="00757E9C"/>
    <w:rsid w:val="0077257C"/>
    <w:rsid w:val="00777E1B"/>
    <w:rsid w:val="007A28B7"/>
    <w:rsid w:val="007A544C"/>
    <w:rsid w:val="007A77F8"/>
    <w:rsid w:val="007B46C3"/>
    <w:rsid w:val="007B4C91"/>
    <w:rsid w:val="007D70F7"/>
    <w:rsid w:val="007E3433"/>
    <w:rsid w:val="00803C50"/>
    <w:rsid w:val="00807B4B"/>
    <w:rsid w:val="00830C5F"/>
    <w:rsid w:val="00834A33"/>
    <w:rsid w:val="00844805"/>
    <w:rsid w:val="008625BA"/>
    <w:rsid w:val="00875D67"/>
    <w:rsid w:val="00896EE1"/>
    <w:rsid w:val="008A47C7"/>
    <w:rsid w:val="008B165F"/>
    <w:rsid w:val="008B3C05"/>
    <w:rsid w:val="008C1482"/>
    <w:rsid w:val="008D0AA7"/>
    <w:rsid w:val="008E3D5F"/>
    <w:rsid w:val="00906D81"/>
    <w:rsid w:val="00912A0A"/>
    <w:rsid w:val="00913F28"/>
    <w:rsid w:val="009468D3"/>
    <w:rsid w:val="00946CA9"/>
    <w:rsid w:val="0095148E"/>
    <w:rsid w:val="009627DE"/>
    <w:rsid w:val="00973741"/>
    <w:rsid w:val="00976886"/>
    <w:rsid w:val="009A2355"/>
    <w:rsid w:val="009A2A6E"/>
    <w:rsid w:val="009C1B31"/>
    <w:rsid w:val="009C7A8B"/>
    <w:rsid w:val="009D22FB"/>
    <w:rsid w:val="009E1619"/>
    <w:rsid w:val="00A00314"/>
    <w:rsid w:val="00A153D6"/>
    <w:rsid w:val="00A17117"/>
    <w:rsid w:val="00A218E0"/>
    <w:rsid w:val="00A4463E"/>
    <w:rsid w:val="00A678AB"/>
    <w:rsid w:val="00A7016A"/>
    <w:rsid w:val="00A763AE"/>
    <w:rsid w:val="00A80980"/>
    <w:rsid w:val="00A9243F"/>
    <w:rsid w:val="00A94C6B"/>
    <w:rsid w:val="00A951DB"/>
    <w:rsid w:val="00A96D29"/>
    <w:rsid w:val="00AB246F"/>
    <w:rsid w:val="00AD29EB"/>
    <w:rsid w:val="00AF15E2"/>
    <w:rsid w:val="00AF2A5D"/>
    <w:rsid w:val="00B5096B"/>
    <w:rsid w:val="00B60E77"/>
    <w:rsid w:val="00B62FDF"/>
    <w:rsid w:val="00B63133"/>
    <w:rsid w:val="00B66A7B"/>
    <w:rsid w:val="00B73487"/>
    <w:rsid w:val="00B82AE1"/>
    <w:rsid w:val="00BC0F0A"/>
    <w:rsid w:val="00BC2C56"/>
    <w:rsid w:val="00BE0CDB"/>
    <w:rsid w:val="00BE272C"/>
    <w:rsid w:val="00BF395F"/>
    <w:rsid w:val="00BF4384"/>
    <w:rsid w:val="00C11980"/>
    <w:rsid w:val="00C11E71"/>
    <w:rsid w:val="00C23C68"/>
    <w:rsid w:val="00C40B3F"/>
    <w:rsid w:val="00C50054"/>
    <w:rsid w:val="00C855A0"/>
    <w:rsid w:val="00CA7170"/>
    <w:rsid w:val="00CB0809"/>
    <w:rsid w:val="00CC1CCA"/>
    <w:rsid w:val="00CC2F8C"/>
    <w:rsid w:val="00CD3BED"/>
    <w:rsid w:val="00CD49BA"/>
    <w:rsid w:val="00CE38B9"/>
    <w:rsid w:val="00CF4773"/>
    <w:rsid w:val="00D04123"/>
    <w:rsid w:val="00D06525"/>
    <w:rsid w:val="00D13306"/>
    <w:rsid w:val="00D149F1"/>
    <w:rsid w:val="00D2278A"/>
    <w:rsid w:val="00D36106"/>
    <w:rsid w:val="00D36FBE"/>
    <w:rsid w:val="00D4086A"/>
    <w:rsid w:val="00D75868"/>
    <w:rsid w:val="00DC04C8"/>
    <w:rsid w:val="00DC09C3"/>
    <w:rsid w:val="00DC7840"/>
    <w:rsid w:val="00DD2B18"/>
    <w:rsid w:val="00E05910"/>
    <w:rsid w:val="00E1696B"/>
    <w:rsid w:val="00E318CC"/>
    <w:rsid w:val="00E367C2"/>
    <w:rsid w:val="00E37173"/>
    <w:rsid w:val="00E55670"/>
    <w:rsid w:val="00E60BF3"/>
    <w:rsid w:val="00E6126F"/>
    <w:rsid w:val="00E667ED"/>
    <w:rsid w:val="00EB64EC"/>
    <w:rsid w:val="00EB6A17"/>
    <w:rsid w:val="00F34BB7"/>
    <w:rsid w:val="00F53382"/>
    <w:rsid w:val="00F54644"/>
    <w:rsid w:val="00F60EA8"/>
    <w:rsid w:val="00F71D73"/>
    <w:rsid w:val="00F763B1"/>
    <w:rsid w:val="00FA402E"/>
    <w:rsid w:val="00FB49C2"/>
    <w:rsid w:val="00FE1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C385A2"/>
  <w15:chartTrackingRefBased/>
  <w15:docId w15:val="{D8F1A2AE-0344-446F-BB99-489FDABFC4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color w:val="212832" w:themeColor="text2" w:themeShade="BF"/>
        <w:sz w:val="22"/>
        <w:szCs w:val="22"/>
        <w:lang w:val="it-IT" w:eastAsia="en-US" w:bidi="ar-SA"/>
      </w:rPr>
    </w:rPrDefault>
    <w:pPrDefault>
      <w:pPr>
        <w:spacing w:after="3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qFormat="1"/>
    <w:lsdException w:name="Closing" w:semiHidden="1" w:unhideWhenUsed="1" w:qFormat="1"/>
    <w:lsdException w:name="Signature" w:semiHidden="1" w:unhideWhenUsed="1" w:qFormat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 w:qFormat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19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0"/>
    <w:lsdException w:name="Plain Table 2" w:uiPriority="41"/>
    <w:lsdException w:name="Plain Table 3" w:uiPriority="42"/>
    <w:lsdException w:name="Plain Table 4" w:uiPriority="43"/>
    <w:lsdException w:name="Plain Table 5" w:uiPriority="44"/>
    <w:lsdException w:name="Grid Table Light" w:uiPriority="45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E55670"/>
    <w:rPr>
      <w:color w:val="auto"/>
    </w:rPr>
  </w:style>
  <w:style w:type="paragraph" w:styleId="Titolo1">
    <w:name w:val="heading 1"/>
    <w:basedOn w:val="Normale"/>
    <w:next w:val="Normale"/>
    <w:link w:val="Titolo1Carattere"/>
    <w:uiPriority w:val="9"/>
    <w:semiHidden/>
    <w:rsid w:val="000F51E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4E6504" w:themeColor="accent2" w:themeShade="80"/>
      <w:sz w:val="28"/>
      <w:szCs w:val="28"/>
    </w:rPr>
  </w:style>
  <w:style w:type="paragraph" w:styleId="Titolo2">
    <w:name w:val="heading 2"/>
    <w:basedOn w:val="Normale"/>
    <w:next w:val="Normale"/>
    <w:link w:val="Titolo2Carattere"/>
    <w:uiPriority w:val="9"/>
    <w:semiHidden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262626" w:themeColor="text1" w:themeTint="D9"/>
      <w:sz w:val="26"/>
      <w:szCs w:val="26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57222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63780B" w:themeColor="accent1" w:themeShade="7F"/>
      <w:sz w:val="24"/>
      <w:szCs w:val="24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57222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95B51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572222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95B51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572222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63780B" w:themeColor="accent1" w:themeShade="7F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57222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63780B" w:themeColor="accent1" w:themeShade="7F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572222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572222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rsid w:val="00B63133"/>
    <w:pPr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254E0D"/>
    <w:rPr>
      <w:color w:val="auto"/>
    </w:rPr>
  </w:style>
  <w:style w:type="paragraph" w:styleId="Pidipagina">
    <w:name w:val="footer"/>
    <w:basedOn w:val="Normale"/>
    <w:link w:val="PidipaginaCarattere"/>
    <w:uiPriority w:val="99"/>
    <w:rsid w:val="00BC0F0A"/>
    <w:pPr>
      <w:spacing w:after="0" w:line="240" w:lineRule="auto"/>
      <w:ind w:left="-720" w:right="-720"/>
      <w:jc w:val="center"/>
    </w:pPr>
    <w:rPr>
      <w:rFonts w:asciiTheme="majorHAnsi" w:hAnsiTheme="majorHAnsi"/>
      <w:color w:val="4E6504" w:themeColor="accent2" w:themeShade="80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254E0D"/>
    <w:rPr>
      <w:rFonts w:asciiTheme="majorHAnsi" w:hAnsiTheme="majorHAnsi"/>
      <w:color w:val="4E6504" w:themeColor="accent2" w:themeShade="80"/>
    </w:rPr>
  </w:style>
  <w:style w:type="character" w:styleId="Testosegnaposto">
    <w:name w:val="Placeholder Text"/>
    <w:basedOn w:val="Carpredefinitoparagrafo"/>
    <w:uiPriority w:val="99"/>
    <w:semiHidden/>
    <w:rsid w:val="00912A0A"/>
    <w:rPr>
      <w:color w:val="033B32" w:themeColor="accent5" w:themeShade="BF"/>
      <w:sz w:val="22"/>
    </w:rPr>
  </w:style>
  <w:style w:type="paragraph" w:customStyle="1" w:styleId="Informazionidicontatto">
    <w:name w:val="Informazioni di contatto"/>
    <w:basedOn w:val="Normale"/>
    <w:uiPriority w:val="3"/>
    <w:qFormat/>
    <w:rsid w:val="00CB0809"/>
    <w:pPr>
      <w:spacing w:after="0"/>
      <w:jc w:val="right"/>
    </w:pPr>
    <w:rPr>
      <w:szCs w:val="18"/>
    </w:rPr>
  </w:style>
  <w:style w:type="paragraph" w:styleId="Data">
    <w:name w:val="Date"/>
    <w:basedOn w:val="Normale"/>
    <w:next w:val="Formuladiapertura"/>
    <w:link w:val="DataCarattere"/>
    <w:uiPriority w:val="4"/>
    <w:unhideWhenUsed/>
    <w:qFormat/>
    <w:pPr>
      <w:spacing w:before="720" w:after="960"/>
    </w:pPr>
  </w:style>
  <w:style w:type="character" w:customStyle="1" w:styleId="DataCarattere">
    <w:name w:val="Data Carattere"/>
    <w:basedOn w:val="Carpredefinitoparagrafo"/>
    <w:link w:val="Data"/>
    <w:uiPriority w:val="4"/>
    <w:rsid w:val="00752FC4"/>
  </w:style>
  <w:style w:type="paragraph" w:styleId="Formuladichiusura">
    <w:name w:val="Closing"/>
    <w:basedOn w:val="Normale"/>
    <w:next w:val="Firma"/>
    <w:link w:val="FormuladichiusuraCarattere"/>
    <w:uiPriority w:val="6"/>
    <w:unhideWhenUsed/>
    <w:qFormat/>
    <w:rsid w:val="00254E0D"/>
    <w:pPr>
      <w:spacing w:after="960" w:line="240" w:lineRule="auto"/>
    </w:pPr>
  </w:style>
  <w:style w:type="character" w:customStyle="1" w:styleId="FormuladichiusuraCarattere">
    <w:name w:val="Formula di chiusura Carattere"/>
    <w:basedOn w:val="Carpredefinitoparagrafo"/>
    <w:link w:val="Formuladichiusura"/>
    <w:uiPriority w:val="6"/>
    <w:rsid w:val="00254E0D"/>
    <w:rPr>
      <w:color w:val="auto"/>
    </w:rPr>
  </w:style>
  <w:style w:type="character" w:customStyle="1" w:styleId="Titolo1Carattere">
    <w:name w:val="Titolo 1 Carattere"/>
    <w:basedOn w:val="Carpredefinitoparagrafo"/>
    <w:link w:val="Titolo1"/>
    <w:uiPriority w:val="9"/>
    <w:semiHidden/>
    <w:rsid w:val="00254E0D"/>
    <w:rPr>
      <w:rFonts w:asciiTheme="majorHAnsi" w:eastAsiaTheme="majorEastAsia" w:hAnsiTheme="majorHAnsi" w:cstheme="majorBidi"/>
      <w:b/>
      <w:bCs/>
      <w:color w:val="4E6504" w:themeColor="accent2" w:themeShade="80"/>
      <w:sz w:val="28"/>
      <w:szCs w:val="28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254E0D"/>
    <w:rPr>
      <w:rFonts w:asciiTheme="majorHAnsi" w:eastAsiaTheme="majorEastAsia" w:hAnsiTheme="majorHAnsi" w:cstheme="majorBidi"/>
      <w:b/>
      <w:bCs/>
      <w:color w:val="262626" w:themeColor="text1" w:themeTint="D9"/>
      <w:sz w:val="26"/>
      <w:szCs w:val="26"/>
    </w:rPr>
  </w:style>
  <w:style w:type="table" w:styleId="Grigliatabella">
    <w:name w:val="Table Grid"/>
    <w:basedOn w:val="Tabellanormale"/>
    <w:uiPriority w:val="59"/>
    <w:rsid w:val="005125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72222"/>
    <w:pPr>
      <w:spacing w:after="0" w:line="240" w:lineRule="auto"/>
    </w:pPr>
    <w:rPr>
      <w:rFonts w:ascii="Segoe UI" w:hAnsi="Segoe UI" w:cs="Segoe UI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72222"/>
    <w:rPr>
      <w:rFonts w:ascii="Segoe UI" w:hAnsi="Segoe UI" w:cs="Segoe UI"/>
      <w:kern w:val="16"/>
      <w:sz w:val="22"/>
      <w:szCs w:val="18"/>
      <w14:ligatures w14:val="standardContextual"/>
      <w14:numForm w14:val="oldStyle"/>
      <w14:numSpacing w14:val="proportional"/>
      <w14:cntxtAlts/>
    </w:rPr>
  </w:style>
  <w:style w:type="paragraph" w:styleId="Bibliografia">
    <w:name w:val="Bibliography"/>
    <w:basedOn w:val="Normale"/>
    <w:next w:val="Normale"/>
    <w:uiPriority w:val="37"/>
    <w:semiHidden/>
    <w:unhideWhenUsed/>
    <w:rsid w:val="00572222"/>
  </w:style>
  <w:style w:type="paragraph" w:styleId="Testodelblocco">
    <w:name w:val="Block Text"/>
    <w:basedOn w:val="Normale"/>
    <w:uiPriority w:val="99"/>
    <w:semiHidden/>
    <w:unhideWhenUsed/>
    <w:rsid w:val="000F51EC"/>
    <w:pPr>
      <w:pBdr>
        <w:top w:val="single" w:sz="2" w:space="10" w:color="C3EA1F" w:themeColor="accent1" w:frame="1"/>
        <w:left w:val="single" w:sz="2" w:space="10" w:color="C3EA1F" w:themeColor="accent1" w:frame="1"/>
        <w:bottom w:val="single" w:sz="2" w:space="10" w:color="C3EA1F" w:themeColor="accent1" w:frame="1"/>
        <w:right w:val="single" w:sz="2" w:space="10" w:color="C3EA1F" w:themeColor="accent1" w:frame="1"/>
      </w:pBdr>
      <w:ind w:left="1152" w:right="1152"/>
    </w:pPr>
    <w:rPr>
      <w:rFonts w:eastAsiaTheme="minorEastAsia"/>
      <w:i/>
      <w:iCs/>
      <w:color w:val="95B511" w:themeColor="accent1" w:themeShade="BF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572222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572222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572222"/>
    <w:pPr>
      <w:spacing w:after="120"/>
    </w:pPr>
    <w:rPr>
      <w:szCs w:val="16"/>
    </w:rPr>
  </w:style>
  <w:style w:type="character" w:customStyle="1" w:styleId="Corpodeltesto3Carattere">
    <w:name w:val="Corpo del testo 3 Carattere"/>
    <w:basedOn w:val="Carpredefinitoparagrafo"/>
    <w:link w:val="Corpodeltesto3"/>
    <w:uiPriority w:val="99"/>
    <w:semiHidden/>
    <w:rsid w:val="00572222"/>
    <w:rPr>
      <w:kern w:val="16"/>
      <w:sz w:val="22"/>
      <w:szCs w:val="16"/>
      <w14:ligatures w14:val="standardContextual"/>
      <w14:numForm w14:val="oldStyle"/>
      <w14:numSpacing w14:val="proportional"/>
      <w14:cntxtAlts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572222"/>
    <w:pPr>
      <w:spacing w:after="300"/>
      <w:ind w:firstLine="36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572222"/>
    <w:pPr>
      <w:spacing w:after="120"/>
      <w:ind w:left="360"/>
    </w:pPr>
  </w:style>
  <w:style w:type="character" w:customStyle="1" w:styleId="RientrocorpodeltestoCarattere">
    <w:name w:val="Rientro corpo del testo Carattere"/>
    <w:basedOn w:val="Carpredefinitoparagrafo"/>
    <w:link w:val="Rientrocorpodeltesto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572222"/>
    <w:pPr>
      <w:spacing w:after="300"/>
      <w:ind w:firstLine="36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572222"/>
    <w:pPr>
      <w:spacing w:after="120" w:line="480" w:lineRule="auto"/>
      <w:ind w:left="360"/>
    </w:pPr>
  </w:style>
  <w:style w:type="character" w:customStyle="1" w:styleId="Rientrocorpodeltesto2Carattere">
    <w:name w:val="Rientro corpo del testo 2 Carattere"/>
    <w:basedOn w:val="Carpredefinitoparagrafo"/>
    <w:link w:val="Rientrocorpodeltesto2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572222"/>
    <w:pPr>
      <w:spacing w:after="120"/>
      <w:ind w:left="360"/>
    </w:pPr>
    <w:rPr>
      <w:szCs w:val="16"/>
    </w:rPr>
  </w:style>
  <w:style w:type="character" w:customStyle="1" w:styleId="Rientrocorpodeltesto3Carattere">
    <w:name w:val="Rientro corpo del testo 3 Carattere"/>
    <w:basedOn w:val="Carpredefinitoparagrafo"/>
    <w:link w:val="Rientrocorpodeltesto3"/>
    <w:uiPriority w:val="99"/>
    <w:semiHidden/>
    <w:rsid w:val="00572222"/>
    <w:rPr>
      <w:kern w:val="16"/>
      <w:sz w:val="22"/>
      <w:szCs w:val="16"/>
      <w14:ligatures w14:val="standardContextual"/>
      <w14:numForm w14:val="oldStyle"/>
      <w14:numSpacing w14:val="proportional"/>
      <w14:cntxtAlts/>
    </w:rPr>
  </w:style>
  <w:style w:type="character" w:styleId="Titolodellibro">
    <w:name w:val="Book Title"/>
    <w:basedOn w:val="Carpredefinitoparagrafo"/>
    <w:uiPriority w:val="33"/>
    <w:semiHidden/>
    <w:qFormat/>
    <w:rsid w:val="00572222"/>
    <w:rPr>
      <w:b/>
      <w:bCs/>
      <w:i/>
      <w:iCs/>
      <w:spacing w:val="5"/>
      <w:sz w:val="22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572222"/>
    <w:pPr>
      <w:spacing w:after="200" w:line="240" w:lineRule="auto"/>
    </w:pPr>
    <w:rPr>
      <w:i/>
      <w:iCs/>
      <w:color w:val="2C3644" w:themeColor="text2"/>
      <w:szCs w:val="18"/>
    </w:rPr>
  </w:style>
  <w:style w:type="table" w:styleId="Grigliaacolori">
    <w:name w:val="Colorful Grid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gliaacolori-Colore1">
    <w:name w:val="Colorful Grid Accent 1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3FAD2" w:themeFill="accent1" w:themeFillTint="33"/>
    </w:tcPr>
    <w:tblStylePr w:type="firstRow">
      <w:rPr>
        <w:b/>
        <w:bCs/>
      </w:rPr>
      <w:tblPr/>
      <w:tcPr>
        <w:shd w:val="clear" w:color="auto" w:fill="E7F6A5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7F6A5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95B51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95B511" w:themeFill="accent1" w:themeFillShade="BF"/>
      </w:tcPr>
    </w:tblStylePr>
    <w:tblStylePr w:type="band1Vert">
      <w:tblPr/>
      <w:tcPr>
        <w:shd w:val="clear" w:color="auto" w:fill="E1F48F" w:themeFill="accent1" w:themeFillTint="7F"/>
      </w:tcPr>
    </w:tblStylePr>
    <w:tblStylePr w:type="band1Horz">
      <w:tblPr/>
      <w:tcPr>
        <w:shd w:val="clear" w:color="auto" w:fill="E1F48F" w:themeFill="accent1" w:themeFillTint="7F"/>
      </w:tcPr>
    </w:tblStylePr>
  </w:style>
  <w:style w:type="table" w:styleId="Grigliaacolori-Colore2">
    <w:name w:val="Colorful Grid Accent 2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FFCC5" w:themeFill="accent2" w:themeFillTint="33"/>
    </w:tcPr>
    <w:tblStylePr w:type="firstRow">
      <w:rPr>
        <w:b/>
        <w:bCs/>
      </w:rPr>
      <w:tblPr/>
      <w:tcPr>
        <w:shd w:val="clear" w:color="auto" w:fill="E0FA8B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0FA8B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749706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749706" w:themeFill="accent2" w:themeFillShade="BF"/>
      </w:tcPr>
    </w:tblStylePr>
    <w:tblStylePr w:type="band1Vert">
      <w:tblPr/>
      <w:tcPr>
        <w:shd w:val="clear" w:color="auto" w:fill="D8F96F" w:themeFill="accent2" w:themeFillTint="7F"/>
      </w:tcPr>
    </w:tblStylePr>
    <w:tblStylePr w:type="band1Horz">
      <w:tblPr/>
      <w:tcPr>
        <w:shd w:val="clear" w:color="auto" w:fill="D8F96F" w:themeFill="accent2" w:themeFillTint="7F"/>
      </w:tcPr>
    </w:tblStylePr>
  </w:style>
  <w:style w:type="table" w:styleId="Grigliaacolori-Colore3">
    <w:name w:val="Colorful Grid Accent 3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2F9F1" w:themeFill="accent3" w:themeFillTint="33"/>
    </w:tcPr>
    <w:tblStylePr w:type="firstRow">
      <w:rPr>
        <w:b/>
        <w:bCs/>
      </w:rPr>
      <w:tblPr/>
      <w:tcPr>
        <w:shd w:val="clear" w:color="auto" w:fill="86F3E3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86F3E3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0C7A6A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0C7A6A" w:themeFill="accent3" w:themeFillShade="BF"/>
      </w:tcPr>
    </w:tblStylePr>
    <w:tblStylePr w:type="band1Vert">
      <w:tblPr/>
      <w:tcPr>
        <w:shd w:val="clear" w:color="auto" w:fill="68F0DC" w:themeFill="accent3" w:themeFillTint="7F"/>
      </w:tcPr>
    </w:tblStylePr>
    <w:tblStylePr w:type="band1Horz">
      <w:tblPr/>
      <w:tcPr>
        <w:shd w:val="clear" w:color="auto" w:fill="68F0DC" w:themeFill="accent3" w:themeFillTint="7F"/>
      </w:tcPr>
    </w:tblStylePr>
  </w:style>
  <w:style w:type="table" w:styleId="Grigliaacolori-Colore4">
    <w:name w:val="Colorful Grid Accent 4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AF8F0" w:themeFill="accent4" w:themeFillTint="33"/>
    </w:tcPr>
    <w:tblStylePr w:type="firstRow">
      <w:rPr>
        <w:b/>
        <w:bCs/>
      </w:rPr>
      <w:tblPr/>
      <w:tcPr>
        <w:shd w:val="clear" w:color="auto" w:fill="95F2E2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5F2E2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118F79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118F79" w:themeFill="accent4" w:themeFillShade="BF"/>
      </w:tcPr>
    </w:tblStylePr>
    <w:tblStylePr w:type="band1Vert">
      <w:tblPr/>
      <w:tcPr>
        <w:shd w:val="clear" w:color="auto" w:fill="7BEFDB" w:themeFill="accent4" w:themeFillTint="7F"/>
      </w:tcPr>
    </w:tblStylePr>
    <w:tblStylePr w:type="band1Horz">
      <w:tblPr/>
      <w:tcPr>
        <w:shd w:val="clear" w:color="auto" w:fill="7BEFDB" w:themeFill="accent4" w:themeFillTint="7F"/>
      </w:tcPr>
    </w:tblStylePr>
  </w:style>
  <w:style w:type="table" w:styleId="Grigliaacolori-Colore5">
    <w:name w:val="Colorful Grid Accent 5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ADFBEF" w:themeFill="accent5" w:themeFillTint="33"/>
    </w:tcPr>
    <w:tblStylePr w:type="firstRow">
      <w:rPr>
        <w:b/>
        <w:bCs/>
      </w:rPr>
      <w:tblPr/>
      <w:tcPr>
        <w:shd w:val="clear" w:color="auto" w:fill="5CF6DF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5CF6DF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033B32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033B32" w:themeFill="accent5" w:themeFillShade="BF"/>
      </w:tcPr>
    </w:tblStylePr>
    <w:tblStylePr w:type="band1Vert">
      <w:tblPr/>
      <w:tcPr>
        <w:shd w:val="clear" w:color="auto" w:fill="34F4D8" w:themeFill="accent5" w:themeFillTint="7F"/>
      </w:tcPr>
    </w:tblStylePr>
    <w:tblStylePr w:type="band1Horz">
      <w:tblPr/>
      <w:tcPr>
        <w:shd w:val="clear" w:color="auto" w:fill="34F4D8" w:themeFill="accent5" w:themeFillTint="7F"/>
      </w:tcPr>
    </w:tblStylePr>
  </w:style>
  <w:style w:type="table" w:styleId="Grigliaacolori-Colore6">
    <w:name w:val="Colorful Grid Accent 6"/>
    <w:basedOn w:val="Tabellanormale"/>
    <w:uiPriority w:val="73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ED5DF" w:themeFill="accent6" w:themeFillTint="33"/>
    </w:tcPr>
    <w:tblStylePr w:type="firstRow">
      <w:rPr>
        <w:b/>
        <w:bCs/>
      </w:rPr>
      <w:tblPr/>
      <w:tcPr>
        <w:shd w:val="clear" w:color="auto" w:fill="9EACC0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EACC0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212832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212832" w:themeFill="accent6" w:themeFillShade="BF"/>
      </w:tcPr>
    </w:tblStylePr>
    <w:tblStylePr w:type="band1Vert">
      <w:tblPr/>
      <w:tcPr>
        <w:shd w:val="clear" w:color="auto" w:fill="8698B1" w:themeFill="accent6" w:themeFillTint="7F"/>
      </w:tcPr>
    </w:tblStylePr>
    <w:tblStylePr w:type="band1Horz">
      <w:tblPr/>
      <w:tcPr>
        <w:shd w:val="clear" w:color="auto" w:fill="8698B1" w:themeFill="accent6" w:themeFillTint="7F"/>
      </w:tcPr>
    </w:tblStylePr>
  </w:style>
  <w:style w:type="table" w:styleId="Elencoacolori">
    <w:name w:val="Colorful List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CA206" w:themeFill="accent2" w:themeFillShade="CC"/>
      </w:tcPr>
    </w:tblStylePr>
    <w:tblStylePr w:type="lastRow">
      <w:rPr>
        <w:b/>
        <w:bCs/>
        <w:color w:val="7CA20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Elencoacolori-Colore1">
    <w:name w:val="Colorful List Accent 1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9FDE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CA206" w:themeFill="accent2" w:themeFillShade="CC"/>
      </w:tcPr>
    </w:tblStylePr>
    <w:tblStylePr w:type="lastRow">
      <w:rPr>
        <w:b/>
        <w:bCs/>
        <w:color w:val="7CA20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0F9C7" w:themeFill="accent1" w:themeFillTint="3F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Elencoacolori-Colore2">
    <w:name w:val="Colorful List Accent 2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7FEE2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CA206" w:themeFill="accent2" w:themeFillShade="CC"/>
      </w:tcPr>
    </w:tblStylePr>
    <w:tblStylePr w:type="lastRow">
      <w:rPr>
        <w:b/>
        <w:bCs/>
        <w:color w:val="7CA206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BFCB7" w:themeFill="accent2" w:themeFillTint="3F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Elencoacolori-Colore3">
    <w:name w:val="Colorful List Accent 3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1FCF8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129982" w:themeFill="accent4" w:themeFillShade="CC"/>
      </w:tcPr>
    </w:tblStylePr>
    <w:tblStylePr w:type="lastRow">
      <w:rPr>
        <w:b/>
        <w:bCs/>
        <w:color w:val="1299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4F7ED" w:themeFill="accent3" w:themeFillTint="3F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Elencoacolori-Colore4">
    <w:name w:val="Colorful List Accent 4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5FCF8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C8371" w:themeFill="accent3" w:themeFillShade="CC"/>
      </w:tcPr>
    </w:tblStylePr>
    <w:tblStylePr w:type="lastRow">
      <w:rPr>
        <w:b/>
        <w:bCs/>
        <w:color w:val="0C8371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DF7ED" w:themeFill="accent4" w:themeFillTint="3F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Elencoacolori-Colore5">
    <w:name w:val="Colorful List Accent 5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7FDF7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232B36" w:themeFill="accent6" w:themeFillShade="CC"/>
      </w:tcPr>
    </w:tblStylePr>
    <w:tblStylePr w:type="lastRow">
      <w:rPr>
        <w:b/>
        <w:bCs/>
        <w:color w:val="232B36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AFAEB" w:themeFill="accent5" w:themeFillTint="3F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Elencoacolori-Colore6">
    <w:name w:val="Colorful List Accent 6"/>
    <w:basedOn w:val="Tabellanormale"/>
    <w:uiPriority w:val="72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7EAEF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33F36" w:themeFill="accent5" w:themeFillShade="CC"/>
      </w:tcPr>
    </w:tblStylePr>
    <w:tblStylePr w:type="lastRow">
      <w:rPr>
        <w:b/>
        <w:bCs/>
        <w:color w:val="033F36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3CCD8" w:themeFill="accent6" w:themeFillTint="3F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Sfondoacolori">
    <w:name w:val="Colorful Shading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DCB08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DCB0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1">
    <w:name w:val="Colorful Shading Accent 1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DCB08" w:themeColor="accent2"/>
        <w:left w:val="single" w:sz="4" w:space="0" w:color="C3EA1F" w:themeColor="accent1"/>
        <w:bottom w:val="single" w:sz="4" w:space="0" w:color="C3EA1F" w:themeColor="accent1"/>
        <w:right w:val="single" w:sz="4" w:space="0" w:color="C3EA1F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9FDE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DCB0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8910D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8910D" w:themeColor="accent1" w:themeShade="99"/>
          <w:insideV w:val="nil"/>
        </w:tcBorders>
        <w:shd w:val="clear" w:color="auto" w:fill="78910D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8910D" w:themeFill="accent1" w:themeFillShade="99"/>
      </w:tcPr>
    </w:tblStylePr>
    <w:tblStylePr w:type="band1Vert">
      <w:tblPr/>
      <w:tcPr>
        <w:shd w:val="clear" w:color="auto" w:fill="E7F6A5" w:themeFill="accent1" w:themeFillTint="66"/>
      </w:tcPr>
    </w:tblStylePr>
    <w:tblStylePr w:type="band1Horz">
      <w:tblPr/>
      <w:tcPr>
        <w:shd w:val="clear" w:color="auto" w:fill="E1F48F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2">
    <w:name w:val="Colorful Shading Accent 2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DCB08" w:themeColor="accent2"/>
        <w:left w:val="single" w:sz="4" w:space="0" w:color="9DCB08" w:themeColor="accent2"/>
        <w:bottom w:val="single" w:sz="4" w:space="0" w:color="9DCB08" w:themeColor="accent2"/>
        <w:right w:val="single" w:sz="4" w:space="0" w:color="9DCB08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FEE2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DCB0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D7904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D7904" w:themeColor="accent2" w:themeShade="99"/>
          <w:insideV w:val="nil"/>
        </w:tcBorders>
        <w:shd w:val="clear" w:color="auto" w:fill="5D7904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D7904" w:themeFill="accent2" w:themeFillShade="99"/>
      </w:tcPr>
    </w:tblStylePr>
    <w:tblStylePr w:type="band1Vert">
      <w:tblPr/>
      <w:tcPr>
        <w:shd w:val="clear" w:color="auto" w:fill="E0FA8B" w:themeFill="accent2" w:themeFillTint="66"/>
      </w:tcPr>
    </w:tblStylePr>
    <w:tblStylePr w:type="band1Horz">
      <w:tblPr/>
      <w:tcPr>
        <w:shd w:val="clear" w:color="auto" w:fill="D8F96F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3">
    <w:name w:val="Colorful Shading Accent 3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17C0A3" w:themeColor="accent4"/>
        <w:left w:val="single" w:sz="4" w:space="0" w:color="10A48E" w:themeColor="accent3"/>
        <w:bottom w:val="single" w:sz="4" w:space="0" w:color="10A48E" w:themeColor="accent3"/>
        <w:right w:val="single" w:sz="4" w:space="0" w:color="10A48E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1FCF8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7C0A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96255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96255" w:themeColor="accent3" w:themeShade="99"/>
          <w:insideV w:val="nil"/>
        </w:tcBorders>
        <w:shd w:val="clear" w:color="auto" w:fill="096255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96255" w:themeFill="accent3" w:themeFillShade="99"/>
      </w:tcPr>
    </w:tblStylePr>
    <w:tblStylePr w:type="band1Vert">
      <w:tblPr/>
      <w:tcPr>
        <w:shd w:val="clear" w:color="auto" w:fill="86F3E3" w:themeFill="accent3" w:themeFillTint="66"/>
      </w:tcPr>
    </w:tblStylePr>
    <w:tblStylePr w:type="band1Horz">
      <w:tblPr/>
      <w:tcPr>
        <w:shd w:val="clear" w:color="auto" w:fill="68F0DC" w:themeFill="accent3" w:themeFillTint="7F"/>
      </w:tcPr>
    </w:tblStylePr>
  </w:style>
  <w:style w:type="table" w:styleId="Sfondoacolori-Colore4">
    <w:name w:val="Colorful Shading Accent 4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10A48E" w:themeColor="accent3"/>
        <w:left w:val="single" w:sz="4" w:space="0" w:color="17C0A3" w:themeColor="accent4"/>
        <w:bottom w:val="single" w:sz="4" w:space="0" w:color="17C0A3" w:themeColor="accent4"/>
        <w:right w:val="single" w:sz="4" w:space="0" w:color="17C0A3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FCF8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0A4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D7361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D7361" w:themeColor="accent4" w:themeShade="99"/>
          <w:insideV w:val="nil"/>
        </w:tcBorders>
        <w:shd w:val="clear" w:color="auto" w:fill="0D7361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D7361" w:themeFill="accent4" w:themeFillShade="99"/>
      </w:tcPr>
    </w:tblStylePr>
    <w:tblStylePr w:type="band1Vert">
      <w:tblPr/>
      <w:tcPr>
        <w:shd w:val="clear" w:color="auto" w:fill="95F2E2" w:themeFill="accent4" w:themeFillTint="66"/>
      </w:tcPr>
    </w:tblStylePr>
    <w:tblStylePr w:type="band1Horz">
      <w:tblPr/>
      <w:tcPr>
        <w:shd w:val="clear" w:color="auto" w:fill="7BEFDB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5">
    <w:name w:val="Colorful Shading Accent 5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2C3644" w:themeColor="accent6"/>
        <w:left w:val="single" w:sz="4" w:space="0" w:color="044F44" w:themeColor="accent5"/>
        <w:bottom w:val="single" w:sz="4" w:space="0" w:color="044F44" w:themeColor="accent5"/>
        <w:right w:val="single" w:sz="4" w:space="0" w:color="044F44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7FDF7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2C3644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22F28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22F28" w:themeColor="accent5" w:themeShade="99"/>
          <w:insideV w:val="nil"/>
        </w:tcBorders>
        <w:shd w:val="clear" w:color="auto" w:fill="022F28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22F28" w:themeFill="accent5" w:themeFillShade="99"/>
      </w:tcPr>
    </w:tblStylePr>
    <w:tblStylePr w:type="band1Vert">
      <w:tblPr/>
      <w:tcPr>
        <w:shd w:val="clear" w:color="auto" w:fill="5CF6DF" w:themeFill="accent5" w:themeFillTint="66"/>
      </w:tcPr>
    </w:tblStylePr>
    <w:tblStylePr w:type="band1Horz">
      <w:tblPr/>
      <w:tcPr>
        <w:shd w:val="clear" w:color="auto" w:fill="34F4D8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fondoacolori-Colore6">
    <w:name w:val="Colorful Shading Accent 6"/>
    <w:basedOn w:val="Tabellanormale"/>
    <w:uiPriority w:val="71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044F44" w:themeColor="accent5"/>
        <w:left w:val="single" w:sz="4" w:space="0" w:color="2C3644" w:themeColor="accent6"/>
        <w:bottom w:val="single" w:sz="4" w:space="0" w:color="2C3644" w:themeColor="accent6"/>
        <w:right w:val="single" w:sz="4" w:space="0" w:color="2C3644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7EAEF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044F4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A202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A2028" w:themeColor="accent6" w:themeShade="99"/>
          <w:insideV w:val="nil"/>
        </w:tcBorders>
        <w:shd w:val="clear" w:color="auto" w:fill="1A202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A2028" w:themeFill="accent6" w:themeFillShade="99"/>
      </w:tcPr>
    </w:tblStylePr>
    <w:tblStylePr w:type="band1Vert">
      <w:tblPr/>
      <w:tcPr>
        <w:shd w:val="clear" w:color="auto" w:fill="9EACC0" w:themeFill="accent6" w:themeFillTint="66"/>
      </w:tcPr>
    </w:tblStylePr>
    <w:tblStylePr w:type="band1Horz">
      <w:tblPr/>
      <w:tcPr>
        <w:shd w:val="clear" w:color="auto" w:fill="8698B1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572222"/>
    <w:rPr>
      <w:sz w:val="22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572222"/>
    <w:pPr>
      <w:spacing w:line="240" w:lineRule="auto"/>
    </w:p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572222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572222"/>
    <w:rPr>
      <w:b/>
      <w:bCs/>
      <w:kern w:val="16"/>
      <w:sz w:val="22"/>
      <w14:ligatures w14:val="standardContextual"/>
      <w14:numForm w14:val="oldStyle"/>
      <w14:numSpacing w14:val="proportional"/>
      <w14:cntxtAlts/>
    </w:rPr>
  </w:style>
  <w:style w:type="table" w:styleId="Elencoscuro">
    <w:name w:val="Dark List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Elencoscuro-Colore1">
    <w:name w:val="Dark List Accent 1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3EA1F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3780B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5B51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5B51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B51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B511" w:themeFill="accent1" w:themeFillShade="BF"/>
      </w:tcPr>
    </w:tblStylePr>
  </w:style>
  <w:style w:type="table" w:styleId="Elencoscuro-Colore2">
    <w:name w:val="Dark List Accent 2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DCB08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D6404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49706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49706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49706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49706" w:themeFill="accent2" w:themeFillShade="BF"/>
      </w:tcPr>
    </w:tblStylePr>
  </w:style>
  <w:style w:type="table" w:styleId="Elencoscuro-Colore3">
    <w:name w:val="Dark List Accent 3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0A48E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85146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C7A6A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C7A6A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7A6A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7A6A" w:themeFill="accent3" w:themeFillShade="BF"/>
      </w:tcPr>
    </w:tblStylePr>
  </w:style>
  <w:style w:type="table" w:styleId="Elencoscuro-Colore4">
    <w:name w:val="Dark List Accent 4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7C0A3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B5F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118F79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118F79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18F79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18F79" w:themeFill="accent4" w:themeFillShade="BF"/>
      </w:tcPr>
    </w:tblStylePr>
  </w:style>
  <w:style w:type="table" w:styleId="Elencoscuro-Colore5">
    <w:name w:val="Dark List Accent 5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44F44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22721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33B32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33B32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33B32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33B32" w:themeFill="accent5" w:themeFillShade="BF"/>
      </w:tcPr>
    </w:tblStylePr>
  </w:style>
  <w:style w:type="table" w:styleId="Elencoscuro-Colore6">
    <w:name w:val="Dark List Accent 6"/>
    <w:basedOn w:val="Tabellanormale"/>
    <w:uiPriority w:val="70"/>
    <w:semiHidden/>
    <w:unhideWhenUsed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2C3644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61A21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12832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12832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2832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12832" w:themeFill="accent6" w:themeFillShade="BF"/>
      </w:tcPr>
    </w:tblStyle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572222"/>
    <w:pPr>
      <w:spacing w:after="0" w:line="240" w:lineRule="auto"/>
    </w:pPr>
    <w:rPr>
      <w:rFonts w:ascii="Segoe UI" w:hAnsi="Segoe UI" w:cs="Segoe UI"/>
      <w:szCs w:val="16"/>
    </w:rPr>
  </w:style>
  <w:style w:type="character" w:customStyle="1" w:styleId="MappadocumentoCarattere">
    <w:name w:val="Mappa documento Carattere"/>
    <w:basedOn w:val="Carpredefinitoparagrafo"/>
    <w:link w:val="Mappadocumento"/>
    <w:uiPriority w:val="99"/>
    <w:semiHidden/>
    <w:rsid w:val="00572222"/>
    <w:rPr>
      <w:rFonts w:ascii="Segoe UI" w:hAnsi="Segoe UI" w:cs="Segoe UI"/>
      <w:kern w:val="16"/>
      <w:sz w:val="22"/>
      <w:szCs w:val="16"/>
      <w14:ligatures w14:val="standardContextual"/>
      <w14:numForm w14:val="oldStyle"/>
      <w14:numSpacing w14:val="proportional"/>
      <w14:cntxtAlts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572222"/>
    <w:pPr>
      <w:spacing w:after="0" w:line="240" w:lineRule="auto"/>
    </w:pPr>
  </w:style>
  <w:style w:type="character" w:customStyle="1" w:styleId="FirmadipostaelettronicaCarattere">
    <w:name w:val="Firma di posta elettronica Carattere"/>
    <w:basedOn w:val="Carpredefinitoparagrafo"/>
    <w:link w:val="Firmadipostaelettronica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character" w:styleId="Enfasicorsivo">
    <w:name w:val="Emphasis"/>
    <w:basedOn w:val="Carpredefinitoparagrafo"/>
    <w:uiPriority w:val="20"/>
    <w:semiHidden/>
    <w:qFormat/>
    <w:rsid w:val="00572222"/>
    <w:rPr>
      <w:i/>
      <w:iCs/>
      <w:sz w:val="22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572222"/>
    <w:rPr>
      <w:sz w:val="22"/>
      <w:vertAlign w:val="superscrip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572222"/>
    <w:pPr>
      <w:spacing w:after="0" w:line="240" w:lineRule="auto"/>
    </w:p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Indirizzodestinatario">
    <w:name w:val="envelope address"/>
    <w:basedOn w:val="Normale"/>
    <w:uiPriority w:val="99"/>
    <w:semiHidden/>
    <w:unhideWhenUsed/>
    <w:rsid w:val="00572222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Indirizzomittente">
    <w:name w:val="envelope return"/>
    <w:basedOn w:val="Normale"/>
    <w:uiPriority w:val="99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</w:rPr>
  </w:style>
  <w:style w:type="character" w:styleId="Collegamentovisitato">
    <w:name w:val="FollowedHyperlink"/>
    <w:basedOn w:val="Carpredefinitoparagrafo"/>
    <w:uiPriority w:val="99"/>
    <w:semiHidden/>
    <w:unhideWhenUsed/>
    <w:rsid w:val="000F51EC"/>
    <w:rPr>
      <w:color w:val="4E6504" w:themeColor="accent2" w:themeShade="80"/>
      <w:sz w:val="22"/>
      <w:u w:val="single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572222"/>
    <w:rPr>
      <w:sz w:val="22"/>
      <w:vertAlign w:val="superscript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572222"/>
    <w:pPr>
      <w:spacing w:after="0" w:line="240" w:lineRule="auto"/>
    </w:p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table" w:styleId="Tabellagriglia1chiara">
    <w:name w:val="Grid Table 1 Light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1">
    <w:name w:val="Grid Table 1 Light Accent 1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E7F6A5" w:themeColor="accent1" w:themeTint="66"/>
        <w:left w:val="single" w:sz="4" w:space="0" w:color="E7F6A5" w:themeColor="accent1" w:themeTint="66"/>
        <w:bottom w:val="single" w:sz="4" w:space="0" w:color="E7F6A5" w:themeColor="accent1" w:themeTint="66"/>
        <w:right w:val="single" w:sz="4" w:space="0" w:color="E7F6A5" w:themeColor="accent1" w:themeTint="66"/>
        <w:insideH w:val="single" w:sz="4" w:space="0" w:color="E7F6A5" w:themeColor="accent1" w:themeTint="66"/>
        <w:insideV w:val="single" w:sz="4" w:space="0" w:color="E7F6A5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DBF27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BF27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2">
    <w:name w:val="Grid Table 1 Light Accent 2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E0FA8B" w:themeColor="accent2" w:themeTint="66"/>
        <w:left w:val="single" w:sz="4" w:space="0" w:color="E0FA8B" w:themeColor="accent2" w:themeTint="66"/>
        <w:bottom w:val="single" w:sz="4" w:space="0" w:color="E0FA8B" w:themeColor="accent2" w:themeTint="66"/>
        <w:right w:val="single" w:sz="4" w:space="0" w:color="E0FA8B" w:themeColor="accent2" w:themeTint="66"/>
        <w:insideH w:val="single" w:sz="4" w:space="0" w:color="E0FA8B" w:themeColor="accent2" w:themeTint="66"/>
        <w:insideV w:val="single" w:sz="4" w:space="0" w:color="E0FA8B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0F852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0F85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3">
    <w:name w:val="Grid Table 1 Light Accent 3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86F3E3" w:themeColor="accent3" w:themeTint="66"/>
        <w:left w:val="single" w:sz="4" w:space="0" w:color="86F3E3" w:themeColor="accent3" w:themeTint="66"/>
        <w:bottom w:val="single" w:sz="4" w:space="0" w:color="86F3E3" w:themeColor="accent3" w:themeTint="66"/>
        <w:right w:val="single" w:sz="4" w:space="0" w:color="86F3E3" w:themeColor="accent3" w:themeTint="66"/>
        <w:insideH w:val="single" w:sz="4" w:space="0" w:color="86F3E3" w:themeColor="accent3" w:themeTint="66"/>
        <w:insideV w:val="single" w:sz="4" w:space="0" w:color="86F3E3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4AEDD5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AEDD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4">
    <w:name w:val="Grid Table 1 Light Accent 4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95F2E2" w:themeColor="accent4" w:themeTint="66"/>
        <w:left w:val="single" w:sz="4" w:space="0" w:color="95F2E2" w:themeColor="accent4" w:themeTint="66"/>
        <w:bottom w:val="single" w:sz="4" w:space="0" w:color="95F2E2" w:themeColor="accent4" w:themeTint="66"/>
        <w:right w:val="single" w:sz="4" w:space="0" w:color="95F2E2" w:themeColor="accent4" w:themeTint="66"/>
        <w:insideH w:val="single" w:sz="4" w:space="0" w:color="95F2E2" w:themeColor="accent4" w:themeTint="66"/>
        <w:insideV w:val="single" w:sz="4" w:space="0" w:color="95F2E2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60ECD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0ECD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5">
    <w:name w:val="Grid Table 1 Light Accent 5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5CF6DF" w:themeColor="accent5" w:themeTint="66"/>
        <w:left w:val="single" w:sz="4" w:space="0" w:color="5CF6DF" w:themeColor="accent5" w:themeTint="66"/>
        <w:bottom w:val="single" w:sz="4" w:space="0" w:color="5CF6DF" w:themeColor="accent5" w:themeTint="66"/>
        <w:right w:val="single" w:sz="4" w:space="0" w:color="5CF6DF" w:themeColor="accent5" w:themeTint="66"/>
        <w:insideH w:val="single" w:sz="4" w:space="0" w:color="5CF6DF" w:themeColor="accent5" w:themeTint="66"/>
        <w:insideV w:val="single" w:sz="4" w:space="0" w:color="5CF6D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0CF1C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0CF1C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1chiara-colore6">
    <w:name w:val="Grid Table 1 Light Accent 6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9EACC0" w:themeColor="accent6" w:themeTint="66"/>
        <w:left w:val="single" w:sz="4" w:space="0" w:color="9EACC0" w:themeColor="accent6" w:themeTint="66"/>
        <w:bottom w:val="single" w:sz="4" w:space="0" w:color="9EACC0" w:themeColor="accent6" w:themeTint="66"/>
        <w:right w:val="single" w:sz="4" w:space="0" w:color="9EACC0" w:themeColor="accent6" w:themeTint="66"/>
        <w:insideH w:val="single" w:sz="4" w:space="0" w:color="9EACC0" w:themeColor="accent6" w:themeTint="66"/>
        <w:insideV w:val="single" w:sz="4" w:space="0" w:color="9EACC0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6D83A1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D83A1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lagriglia2">
    <w:name w:val="Grid Table 2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griglia2-colore1">
    <w:name w:val="Grid Table 2 Accent 1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DBF278" w:themeColor="accent1" w:themeTint="99"/>
        <w:bottom w:val="single" w:sz="2" w:space="0" w:color="DBF278" w:themeColor="accent1" w:themeTint="99"/>
        <w:insideH w:val="single" w:sz="2" w:space="0" w:color="DBF278" w:themeColor="accent1" w:themeTint="99"/>
        <w:insideV w:val="single" w:sz="2" w:space="0" w:color="DBF278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BF278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BF278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griglia2-colore2">
    <w:name w:val="Grid Table 2 Accent 2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D0F852" w:themeColor="accent2" w:themeTint="99"/>
        <w:bottom w:val="single" w:sz="2" w:space="0" w:color="D0F852" w:themeColor="accent2" w:themeTint="99"/>
        <w:insideH w:val="single" w:sz="2" w:space="0" w:color="D0F852" w:themeColor="accent2" w:themeTint="99"/>
        <w:insideV w:val="single" w:sz="2" w:space="0" w:color="D0F852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0F852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0F852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griglia2-colore3">
    <w:name w:val="Grid Table 2 Accent 3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4AEDD5" w:themeColor="accent3" w:themeTint="99"/>
        <w:bottom w:val="single" w:sz="2" w:space="0" w:color="4AEDD5" w:themeColor="accent3" w:themeTint="99"/>
        <w:insideH w:val="single" w:sz="2" w:space="0" w:color="4AEDD5" w:themeColor="accent3" w:themeTint="99"/>
        <w:insideV w:val="single" w:sz="2" w:space="0" w:color="4AEDD5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4AEDD5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4AEDD5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griglia2-colore4">
    <w:name w:val="Grid Table 2 Accent 4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60ECD4" w:themeColor="accent4" w:themeTint="99"/>
        <w:bottom w:val="single" w:sz="2" w:space="0" w:color="60ECD4" w:themeColor="accent4" w:themeTint="99"/>
        <w:insideH w:val="single" w:sz="2" w:space="0" w:color="60ECD4" w:themeColor="accent4" w:themeTint="99"/>
        <w:insideV w:val="single" w:sz="2" w:space="0" w:color="60ECD4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0ECD4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0ECD4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griglia2-colore5">
    <w:name w:val="Grid Table 2 Accent 5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0CF1CF" w:themeColor="accent5" w:themeTint="99"/>
        <w:bottom w:val="single" w:sz="2" w:space="0" w:color="0CF1CF" w:themeColor="accent5" w:themeTint="99"/>
        <w:insideH w:val="single" w:sz="2" w:space="0" w:color="0CF1CF" w:themeColor="accent5" w:themeTint="99"/>
        <w:insideV w:val="single" w:sz="2" w:space="0" w:color="0CF1CF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0CF1CF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0CF1CF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griglia2-colore6">
    <w:name w:val="Grid Table 2 Accent 6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2" w:space="0" w:color="6D83A1" w:themeColor="accent6" w:themeTint="99"/>
        <w:bottom w:val="single" w:sz="2" w:space="0" w:color="6D83A1" w:themeColor="accent6" w:themeTint="99"/>
        <w:insideH w:val="single" w:sz="2" w:space="0" w:color="6D83A1" w:themeColor="accent6" w:themeTint="99"/>
        <w:insideV w:val="single" w:sz="2" w:space="0" w:color="6D83A1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D83A1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D83A1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Grigliatab3">
    <w:name w:val="Grid Table 3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ellagriglia3-colore1">
    <w:name w:val="Grid Table 3 Accent 1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  <w:insideV w:val="single" w:sz="4" w:space="0" w:color="DBF27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  <w:tblStylePr w:type="neCell">
      <w:tblPr/>
      <w:tcPr>
        <w:tcBorders>
          <w:bottom w:val="single" w:sz="4" w:space="0" w:color="DBF278" w:themeColor="accent1" w:themeTint="99"/>
        </w:tcBorders>
      </w:tcPr>
    </w:tblStylePr>
    <w:tblStylePr w:type="nwCell">
      <w:tblPr/>
      <w:tcPr>
        <w:tcBorders>
          <w:bottom w:val="single" w:sz="4" w:space="0" w:color="DBF278" w:themeColor="accent1" w:themeTint="99"/>
        </w:tcBorders>
      </w:tcPr>
    </w:tblStylePr>
    <w:tblStylePr w:type="seCell">
      <w:tblPr/>
      <w:tcPr>
        <w:tcBorders>
          <w:top w:val="single" w:sz="4" w:space="0" w:color="DBF278" w:themeColor="accent1" w:themeTint="99"/>
        </w:tcBorders>
      </w:tcPr>
    </w:tblStylePr>
    <w:tblStylePr w:type="swCell">
      <w:tblPr/>
      <w:tcPr>
        <w:tcBorders>
          <w:top w:val="single" w:sz="4" w:space="0" w:color="DBF278" w:themeColor="accent1" w:themeTint="99"/>
        </w:tcBorders>
      </w:tcPr>
    </w:tblStylePr>
  </w:style>
  <w:style w:type="table" w:styleId="Tabellagriglia3-colore2">
    <w:name w:val="Grid Table 3 Accent 2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  <w:insideV w:val="single" w:sz="4" w:space="0" w:color="D0F852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  <w:tblStylePr w:type="neCell">
      <w:tblPr/>
      <w:tcPr>
        <w:tcBorders>
          <w:bottom w:val="single" w:sz="4" w:space="0" w:color="D0F852" w:themeColor="accent2" w:themeTint="99"/>
        </w:tcBorders>
      </w:tcPr>
    </w:tblStylePr>
    <w:tblStylePr w:type="nwCell">
      <w:tblPr/>
      <w:tcPr>
        <w:tcBorders>
          <w:bottom w:val="single" w:sz="4" w:space="0" w:color="D0F852" w:themeColor="accent2" w:themeTint="99"/>
        </w:tcBorders>
      </w:tcPr>
    </w:tblStylePr>
    <w:tblStylePr w:type="seCell">
      <w:tblPr/>
      <w:tcPr>
        <w:tcBorders>
          <w:top w:val="single" w:sz="4" w:space="0" w:color="D0F852" w:themeColor="accent2" w:themeTint="99"/>
        </w:tcBorders>
      </w:tcPr>
    </w:tblStylePr>
    <w:tblStylePr w:type="swCell">
      <w:tblPr/>
      <w:tcPr>
        <w:tcBorders>
          <w:top w:val="single" w:sz="4" w:space="0" w:color="D0F852" w:themeColor="accent2" w:themeTint="99"/>
        </w:tcBorders>
      </w:tcPr>
    </w:tblStylePr>
  </w:style>
  <w:style w:type="table" w:styleId="Tabellagriglia3-colore3">
    <w:name w:val="Grid Table 3 Accent 3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  <w:insideV w:val="single" w:sz="4" w:space="0" w:color="4AEDD5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  <w:tblStylePr w:type="neCell">
      <w:tblPr/>
      <w:tcPr>
        <w:tcBorders>
          <w:bottom w:val="single" w:sz="4" w:space="0" w:color="4AEDD5" w:themeColor="accent3" w:themeTint="99"/>
        </w:tcBorders>
      </w:tcPr>
    </w:tblStylePr>
    <w:tblStylePr w:type="nwCell">
      <w:tblPr/>
      <w:tcPr>
        <w:tcBorders>
          <w:bottom w:val="single" w:sz="4" w:space="0" w:color="4AEDD5" w:themeColor="accent3" w:themeTint="99"/>
        </w:tcBorders>
      </w:tcPr>
    </w:tblStylePr>
    <w:tblStylePr w:type="seCell">
      <w:tblPr/>
      <w:tcPr>
        <w:tcBorders>
          <w:top w:val="single" w:sz="4" w:space="0" w:color="4AEDD5" w:themeColor="accent3" w:themeTint="99"/>
        </w:tcBorders>
      </w:tcPr>
    </w:tblStylePr>
    <w:tblStylePr w:type="swCell">
      <w:tblPr/>
      <w:tcPr>
        <w:tcBorders>
          <w:top w:val="single" w:sz="4" w:space="0" w:color="4AEDD5" w:themeColor="accent3" w:themeTint="99"/>
        </w:tcBorders>
      </w:tcPr>
    </w:tblStylePr>
  </w:style>
  <w:style w:type="table" w:styleId="Tabellagriglia3-colore4">
    <w:name w:val="Grid Table 3 Accent 4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  <w:insideV w:val="single" w:sz="4" w:space="0" w:color="60ECD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  <w:tblStylePr w:type="neCell">
      <w:tblPr/>
      <w:tcPr>
        <w:tcBorders>
          <w:bottom w:val="single" w:sz="4" w:space="0" w:color="60ECD4" w:themeColor="accent4" w:themeTint="99"/>
        </w:tcBorders>
      </w:tcPr>
    </w:tblStylePr>
    <w:tblStylePr w:type="nwCell">
      <w:tblPr/>
      <w:tcPr>
        <w:tcBorders>
          <w:bottom w:val="single" w:sz="4" w:space="0" w:color="60ECD4" w:themeColor="accent4" w:themeTint="99"/>
        </w:tcBorders>
      </w:tcPr>
    </w:tblStylePr>
    <w:tblStylePr w:type="seCell">
      <w:tblPr/>
      <w:tcPr>
        <w:tcBorders>
          <w:top w:val="single" w:sz="4" w:space="0" w:color="60ECD4" w:themeColor="accent4" w:themeTint="99"/>
        </w:tcBorders>
      </w:tcPr>
    </w:tblStylePr>
    <w:tblStylePr w:type="swCell">
      <w:tblPr/>
      <w:tcPr>
        <w:tcBorders>
          <w:top w:val="single" w:sz="4" w:space="0" w:color="60ECD4" w:themeColor="accent4" w:themeTint="99"/>
        </w:tcBorders>
      </w:tcPr>
    </w:tblStylePr>
  </w:style>
  <w:style w:type="table" w:styleId="Tabellagriglia3-colore5">
    <w:name w:val="Grid Table 3 Accent 5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  <w:insideV w:val="single" w:sz="4" w:space="0" w:color="0CF1CF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  <w:tblStylePr w:type="neCell">
      <w:tblPr/>
      <w:tcPr>
        <w:tcBorders>
          <w:bottom w:val="single" w:sz="4" w:space="0" w:color="0CF1CF" w:themeColor="accent5" w:themeTint="99"/>
        </w:tcBorders>
      </w:tcPr>
    </w:tblStylePr>
    <w:tblStylePr w:type="nwCell">
      <w:tblPr/>
      <w:tcPr>
        <w:tcBorders>
          <w:bottom w:val="single" w:sz="4" w:space="0" w:color="0CF1CF" w:themeColor="accent5" w:themeTint="99"/>
        </w:tcBorders>
      </w:tcPr>
    </w:tblStylePr>
    <w:tblStylePr w:type="seCell">
      <w:tblPr/>
      <w:tcPr>
        <w:tcBorders>
          <w:top w:val="single" w:sz="4" w:space="0" w:color="0CF1CF" w:themeColor="accent5" w:themeTint="99"/>
        </w:tcBorders>
      </w:tcPr>
    </w:tblStylePr>
    <w:tblStylePr w:type="swCell">
      <w:tblPr/>
      <w:tcPr>
        <w:tcBorders>
          <w:top w:val="single" w:sz="4" w:space="0" w:color="0CF1CF" w:themeColor="accent5" w:themeTint="99"/>
        </w:tcBorders>
      </w:tcPr>
    </w:tblStylePr>
  </w:style>
  <w:style w:type="table" w:styleId="Tabellagriglia3-colore6">
    <w:name w:val="Grid Table 3 Accent 6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  <w:insideV w:val="single" w:sz="4" w:space="0" w:color="6D83A1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  <w:tblStylePr w:type="neCell">
      <w:tblPr/>
      <w:tcPr>
        <w:tcBorders>
          <w:bottom w:val="single" w:sz="4" w:space="0" w:color="6D83A1" w:themeColor="accent6" w:themeTint="99"/>
        </w:tcBorders>
      </w:tcPr>
    </w:tblStylePr>
    <w:tblStylePr w:type="nwCell">
      <w:tblPr/>
      <w:tcPr>
        <w:tcBorders>
          <w:bottom w:val="single" w:sz="4" w:space="0" w:color="6D83A1" w:themeColor="accent6" w:themeTint="99"/>
        </w:tcBorders>
      </w:tcPr>
    </w:tblStylePr>
    <w:tblStylePr w:type="seCell">
      <w:tblPr/>
      <w:tcPr>
        <w:tcBorders>
          <w:top w:val="single" w:sz="4" w:space="0" w:color="6D83A1" w:themeColor="accent6" w:themeTint="99"/>
        </w:tcBorders>
      </w:tcPr>
    </w:tblStylePr>
    <w:tblStylePr w:type="swCell">
      <w:tblPr/>
      <w:tcPr>
        <w:tcBorders>
          <w:top w:val="single" w:sz="4" w:space="0" w:color="6D83A1" w:themeColor="accent6" w:themeTint="99"/>
        </w:tcBorders>
      </w:tcPr>
    </w:tblStylePr>
  </w:style>
  <w:style w:type="table" w:styleId="Grigliatab4">
    <w:name w:val="Grid Table 4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griglia4-colore1">
    <w:name w:val="Grid Table 4 Accent 1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  <w:insideV w:val="single" w:sz="4" w:space="0" w:color="DBF27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3EA1F" w:themeColor="accent1"/>
          <w:left w:val="single" w:sz="4" w:space="0" w:color="C3EA1F" w:themeColor="accent1"/>
          <w:bottom w:val="single" w:sz="4" w:space="0" w:color="C3EA1F" w:themeColor="accent1"/>
          <w:right w:val="single" w:sz="4" w:space="0" w:color="C3EA1F" w:themeColor="accent1"/>
          <w:insideH w:val="nil"/>
          <w:insideV w:val="nil"/>
        </w:tcBorders>
        <w:shd w:val="clear" w:color="auto" w:fill="C3EA1F" w:themeFill="accent1"/>
      </w:tcPr>
    </w:tblStylePr>
    <w:tblStylePr w:type="lastRow">
      <w:rPr>
        <w:b/>
        <w:bCs/>
      </w:rPr>
      <w:tblPr/>
      <w:tcPr>
        <w:tcBorders>
          <w:top w:val="double" w:sz="4" w:space="0" w:color="C3EA1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griglia4-colore2">
    <w:name w:val="Grid Table 4 Accent 2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  <w:insideV w:val="single" w:sz="4" w:space="0" w:color="D0F852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DCB08" w:themeColor="accent2"/>
          <w:left w:val="single" w:sz="4" w:space="0" w:color="9DCB08" w:themeColor="accent2"/>
          <w:bottom w:val="single" w:sz="4" w:space="0" w:color="9DCB08" w:themeColor="accent2"/>
          <w:right w:val="single" w:sz="4" w:space="0" w:color="9DCB08" w:themeColor="accent2"/>
          <w:insideH w:val="nil"/>
          <w:insideV w:val="nil"/>
        </w:tcBorders>
        <w:shd w:val="clear" w:color="auto" w:fill="9DCB08" w:themeFill="accent2"/>
      </w:tcPr>
    </w:tblStylePr>
    <w:tblStylePr w:type="lastRow">
      <w:rPr>
        <w:b/>
        <w:bCs/>
      </w:rPr>
      <w:tblPr/>
      <w:tcPr>
        <w:tcBorders>
          <w:top w:val="double" w:sz="4" w:space="0" w:color="9DCB0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griglia4-colore3">
    <w:name w:val="Grid Table 4 Accent 3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  <w:insideV w:val="single" w:sz="4" w:space="0" w:color="4AEDD5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0A48E" w:themeColor="accent3"/>
          <w:left w:val="single" w:sz="4" w:space="0" w:color="10A48E" w:themeColor="accent3"/>
          <w:bottom w:val="single" w:sz="4" w:space="0" w:color="10A48E" w:themeColor="accent3"/>
          <w:right w:val="single" w:sz="4" w:space="0" w:color="10A48E" w:themeColor="accent3"/>
          <w:insideH w:val="nil"/>
          <w:insideV w:val="nil"/>
        </w:tcBorders>
        <w:shd w:val="clear" w:color="auto" w:fill="10A48E" w:themeFill="accent3"/>
      </w:tcPr>
    </w:tblStylePr>
    <w:tblStylePr w:type="lastRow">
      <w:rPr>
        <w:b/>
        <w:bCs/>
      </w:rPr>
      <w:tblPr/>
      <w:tcPr>
        <w:tcBorders>
          <w:top w:val="double" w:sz="4" w:space="0" w:color="10A4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griglia4-colore4">
    <w:name w:val="Grid Table 4 Accent 4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  <w:insideV w:val="single" w:sz="4" w:space="0" w:color="60ECD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7C0A3" w:themeColor="accent4"/>
          <w:left w:val="single" w:sz="4" w:space="0" w:color="17C0A3" w:themeColor="accent4"/>
          <w:bottom w:val="single" w:sz="4" w:space="0" w:color="17C0A3" w:themeColor="accent4"/>
          <w:right w:val="single" w:sz="4" w:space="0" w:color="17C0A3" w:themeColor="accent4"/>
          <w:insideH w:val="nil"/>
          <w:insideV w:val="nil"/>
        </w:tcBorders>
        <w:shd w:val="clear" w:color="auto" w:fill="17C0A3" w:themeFill="accent4"/>
      </w:tcPr>
    </w:tblStylePr>
    <w:tblStylePr w:type="lastRow">
      <w:rPr>
        <w:b/>
        <w:bCs/>
      </w:rPr>
      <w:tblPr/>
      <w:tcPr>
        <w:tcBorders>
          <w:top w:val="double" w:sz="4" w:space="0" w:color="17C0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griglia4-colore5">
    <w:name w:val="Grid Table 4 Accent 5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  <w:insideV w:val="single" w:sz="4" w:space="0" w:color="0CF1C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44F44" w:themeColor="accent5"/>
          <w:left w:val="single" w:sz="4" w:space="0" w:color="044F44" w:themeColor="accent5"/>
          <w:bottom w:val="single" w:sz="4" w:space="0" w:color="044F44" w:themeColor="accent5"/>
          <w:right w:val="single" w:sz="4" w:space="0" w:color="044F44" w:themeColor="accent5"/>
          <w:insideH w:val="nil"/>
          <w:insideV w:val="nil"/>
        </w:tcBorders>
        <w:shd w:val="clear" w:color="auto" w:fill="044F44" w:themeFill="accent5"/>
      </w:tcPr>
    </w:tblStylePr>
    <w:tblStylePr w:type="lastRow">
      <w:rPr>
        <w:b/>
        <w:bCs/>
      </w:rPr>
      <w:tblPr/>
      <w:tcPr>
        <w:tcBorders>
          <w:top w:val="double" w:sz="4" w:space="0" w:color="044F4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griglia4-colore6">
    <w:name w:val="Grid Table 4 Accent 6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  <w:insideV w:val="single" w:sz="4" w:space="0" w:color="6D83A1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3644" w:themeColor="accent6"/>
          <w:left w:val="single" w:sz="4" w:space="0" w:color="2C3644" w:themeColor="accent6"/>
          <w:bottom w:val="single" w:sz="4" w:space="0" w:color="2C3644" w:themeColor="accent6"/>
          <w:right w:val="single" w:sz="4" w:space="0" w:color="2C3644" w:themeColor="accent6"/>
          <w:insideH w:val="nil"/>
          <w:insideV w:val="nil"/>
        </w:tcBorders>
        <w:shd w:val="clear" w:color="auto" w:fill="2C3644" w:themeFill="accent6"/>
      </w:tcPr>
    </w:tblStylePr>
    <w:tblStylePr w:type="lastRow">
      <w:rPr>
        <w:b/>
        <w:bCs/>
      </w:rPr>
      <w:tblPr/>
      <w:tcPr>
        <w:tcBorders>
          <w:top w:val="double" w:sz="4" w:space="0" w:color="2C3644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griglia5scura">
    <w:name w:val="Grid Table 5 Dark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Tabellagriglia5scura-colore1">
    <w:name w:val="Grid Table 5 Dark Accent 1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3FAD2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3EA1F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3EA1F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3EA1F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3EA1F" w:themeFill="accent1"/>
      </w:tcPr>
    </w:tblStylePr>
    <w:tblStylePr w:type="band1Vert">
      <w:tblPr/>
      <w:tcPr>
        <w:shd w:val="clear" w:color="auto" w:fill="E7F6A5" w:themeFill="accent1" w:themeFillTint="66"/>
      </w:tcPr>
    </w:tblStylePr>
    <w:tblStylePr w:type="band1Horz">
      <w:tblPr/>
      <w:tcPr>
        <w:shd w:val="clear" w:color="auto" w:fill="E7F6A5" w:themeFill="accent1" w:themeFillTint="66"/>
      </w:tcPr>
    </w:tblStylePr>
  </w:style>
  <w:style w:type="table" w:styleId="Tabellagriglia5scura-colore2">
    <w:name w:val="Grid Table 5 Dark Accent 2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FCC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DCB08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DCB08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DCB08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DCB08" w:themeFill="accent2"/>
      </w:tcPr>
    </w:tblStylePr>
    <w:tblStylePr w:type="band1Vert">
      <w:tblPr/>
      <w:tcPr>
        <w:shd w:val="clear" w:color="auto" w:fill="E0FA8B" w:themeFill="accent2" w:themeFillTint="66"/>
      </w:tcPr>
    </w:tblStylePr>
    <w:tblStylePr w:type="band1Horz">
      <w:tblPr/>
      <w:tcPr>
        <w:shd w:val="clear" w:color="auto" w:fill="E0FA8B" w:themeFill="accent2" w:themeFillTint="66"/>
      </w:tcPr>
    </w:tblStylePr>
  </w:style>
  <w:style w:type="table" w:styleId="Tabellagriglia5scura-colore3">
    <w:name w:val="Grid Table 5 Dark Accent 3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2F9F1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0A48E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0A48E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0A4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0A48E" w:themeFill="accent3"/>
      </w:tcPr>
    </w:tblStylePr>
    <w:tblStylePr w:type="band1Vert">
      <w:tblPr/>
      <w:tcPr>
        <w:shd w:val="clear" w:color="auto" w:fill="86F3E3" w:themeFill="accent3" w:themeFillTint="66"/>
      </w:tcPr>
    </w:tblStylePr>
    <w:tblStylePr w:type="band1Horz">
      <w:tblPr/>
      <w:tcPr>
        <w:shd w:val="clear" w:color="auto" w:fill="86F3E3" w:themeFill="accent3" w:themeFillTint="66"/>
      </w:tcPr>
    </w:tblStylePr>
  </w:style>
  <w:style w:type="table" w:styleId="Tabellagriglia5scura-colore4">
    <w:name w:val="Grid Table 5 Dark Accent 4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AF8F0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7C0A3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7C0A3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7C0A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7C0A3" w:themeFill="accent4"/>
      </w:tcPr>
    </w:tblStylePr>
    <w:tblStylePr w:type="band1Vert">
      <w:tblPr/>
      <w:tcPr>
        <w:shd w:val="clear" w:color="auto" w:fill="95F2E2" w:themeFill="accent4" w:themeFillTint="66"/>
      </w:tcPr>
    </w:tblStylePr>
    <w:tblStylePr w:type="band1Horz">
      <w:tblPr/>
      <w:tcPr>
        <w:shd w:val="clear" w:color="auto" w:fill="95F2E2" w:themeFill="accent4" w:themeFillTint="66"/>
      </w:tcPr>
    </w:tblStylePr>
  </w:style>
  <w:style w:type="table" w:styleId="Tabellagriglia5scura-colore5">
    <w:name w:val="Grid Table 5 Dark Accent 5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DFBEF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44F4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44F4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44F4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44F44" w:themeFill="accent5"/>
      </w:tcPr>
    </w:tblStylePr>
    <w:tblStylePr w:type="band1Vert">
      <w:tblPr/>
      <w:tcPr>
        <w:shd w:val="clear" w:color="auto" w:fill="5CF6DF" w:themeFill="accent5" w:themeFillTint="66"/>
      </w:tcPr>
    </w:tblStylePr>
    <w:tblStylePr w:type="band1Horz">
      <w:tblPr/>
      <w:tcPr>
        <w:shd w:val="clear" w:color="auto" w:fill="5CF6DF" w:themeFill="accent5" w:themeFillTint="66"/>
      </w:tcPr>
    </w:tblStylePr>
  </w:style>
  <w:style w:type="table" w:styleId="Tabellagriglia5scura-colore6">
    <w:name w:val="Grid Table 5 Dark Accent 6"/>
    <w:basedOn w:val="Tabellanormale"/>
    <w:uiPriority w:val="5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ED5DF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3644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C3644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C3644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C3644" w:themeFill="accent6"/>
      </w:tcPr>
    </w:tblStylePr>
    <w:tblStylePr w:type="band1Vert">
      <w:tblPr/>
      <w:tcPr>
        <w:shd w:val="clear" w:color="auto" w:fill="9EACC0" w:themeFill="accent6" w:themeFillTint="66"/>
      </w:tcPr>
    </w:tblStylePr>
    <w:tblStylePr w:type="band1Horz">
      <w:tblPr/>
      <w:tcPr>
        <w:shd w:val="clear" w:color="auto" w:fill="9EACC0" w:themeFill="accent6" w:themeFillTint="66"/>
      </w:tcPr>
    </w:tblStylePr>
  </w:style>
  <w:style w:type="table" w:styleId="Tabellagriglia6acolori">
    <w:name w:val="Grid Table 6 Colorful"/>
    <w:basedOn w:val="Tabellanormale"/>
    <w:uiPriority w:val="51"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griglia6acolori-colore1">
    <w:name w:val="Grid Table 6 Colorful Accent 1"/>
    <w:basedOn w:val="Tabellanormale"/>
    <w:uiPriority w:val="51"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  <w:insideV w:val="single" w:sz="4" w:space="0" w:color="DBF278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DBF278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BF27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griglia6acolori-colore2">
    <w:name w:val="Grid Table 6 Colorful Accent 2"/>
    <w:basedOn w:val="Tabellanormale"/>
    <w:uiPriority w:val="51"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  <w:insideV w:val="single" w:sz="4" w:space="0" w:color="D0F852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0F852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0F85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griglia6acolori-colore3">
    <w:name w:val="Grid Table 6 Colorful Accent 3"/>
    <w:basedOn w:val="Tabellanormale"/>
    <w:uiPriority w:val="51"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  <w:insideV w:val="single" w:sz="4" w:space="0" w:color="4AEDD5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4AEDD5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4AEDD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griglia6acolori-colore4">
    <w:name w:val="Grid Table 6 Colorful Accent 4"/>
    <w:basedOn w:val="Tabellanormale"/>
    <w:uiPriority w:val="51"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  <w:insideV w:val="single" w:sz="4" w:space="0" w:color="60ECD4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60ECD4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0ECD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griglia6acolori-colore5">
    <w:name w:val="Grid Table 6 Colorful Accent 5"/>
    <w:basedOn w:val="Tabellanormale"/>
    <w:uiPriority w:val="51"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  <w:insideV w:val="single" w:sz="4" w:space="0" w:color="0CF1CF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0CF1C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0CF1C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griglia6acolori-colore6">
    <w:name w:val="Grid Table 6 Colorful Accent 6"/>
    <w:basedOn w:val="Tabellanormale"/>
    <w:uiPriority w:val="51"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  <w:insideV w:val="single" w:sz="4" w:space="0" w:color="6D83A1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6D83A1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D83A1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griglia7acolori">
    <w:name w:val="Grid Table 7 Colorful"/>
    <w:basedOn w:val="Tabellanormale"/>
    <w:uiPriority w:val="52"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ellagriglia7acolori-colore1">
    <w:name w:val="Grid Table 7 Colorful Accent 1"/>
    <w:basedOn w:val="Tabellanormale"/>
    <w:uiPriority w:val="52"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  <w:insideV w:val="single" w:sz="4" w:space="0" w:color="DBF278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  <w:tblStylePr w:type="neCell">
      <w:tblPr/>
      <w:tcPr>
        <w:tcBorders>
          <w:bottom w:val="single" w:sz="4" w:space="0" w:color="DBF278" w:themeColor="accent1" w:themeTint="99"/>
        </w:tcBorders>
      </w:tcPr>
    </w:tblStylePr>
    <w:tblStylePr w:type="nwCell">
      <w:tblPr/>
      <w:tcPr>
        <w:tcBorders>
          <w:bottom w:val="single" w:sz="4" w:space="0" w:color="DBF278" w:themeColor="accent1" w:themeTint="99"/>
        </w:tcBorders>
      </w:tcPr>
    </w:tblStylePr>
    <w:tblStylePr w:type="seCell">
      <w:tblPr/>
      <w:tcPr>
        <w:tcBorders>
          <w:top w:val="single" w:sz="4" w:space="0" w:color="DBF278" w:themeColor="accent1" w:themeTint="99"/>
        </w:tcBorders>
      </w:tcPr>
    </w:tblStylePr>
    <w:tblStylePr w:type="swCell">
      <w:tblPr/>
      <w:tcPr>
        <w:tcBorders>
          <w:top w:val="single" w:sz="4" w:space="0" w:color="DBF278" w:themeColor="accent1" w:themeTint="99"/>
        </w:tcBorders>
      </w:tcPr>
    </w:tblStylePr>
  </w:style>
  <w:style w:type="table" w:styleId="Tabellagriglia7acolori-colore2">
    <w:name w:val="Grid Table 7 Colorful Accent 2"/>
    <w:basedOn w:val="Tabellanormale"/>
    <w:uiPriority w:val="52"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  <w:insideV w:val="single" w:sz="4" w:space="0" w:color="D0F852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  <w:tblStylePr w:type="neCell">
      <w:tblPr/>
      <w:tcPr>
        <w:tcBorders>
          <w:bottom w:val="single" w:sz="4" w:space="0" w:color="D0F852" w:themeColor="accent2" w:themeTint="99"/>
        </w:tcBorders>
      </w:tcPr>
    </w:tblStylePr>
    <w:tblStylePr w:type="nwCell">
      <w:tblPr/>
      <w:tcPr>
        <w:tcBorders>
          <w:bottom w:val="single" w:sz="4" w:space="0" w:color="D0F852" w:themeColor="accent2" w:themeTint="99"/>
        </w:tcBorders>
      </w:tcPr>
    </w:tblStylePr>
    <w:tblStylePr w:type="seCell">
      <w:tblPr/>
      <w:tcPr>
        <w:tcBorders>
          <w:top w:val="single" w:sz="4" w:space="0" w:color="D0F852" w:themeColor="accent2" w:themeTint="99"/>
        </w:tcBorders>
      </w:tcPr>
    </w:tblStylePr>
    <w:tblStylePr w:type="swCell">
      <w:tblPr/>
      <w:tcPr>
        <w:tcBorders>
          <w:top w:val="single" w:sz="4" w:space="0" w:color="D0F852" w:themeColor="accent2" w:themeTint="99"/>
        </w:tcBorders>
      </w:tcPr>
    </w:tblStylePr>
  </w:style>
  <w:style w:type="table" w:styleId="Tabellagriglia7acolori-colore3">
    <w:name w:val="Grid Table 7 Colorful Accent 3"/>
    <w:basedOn w:val="Tabellanormale"/>
    <w:uiPriority w:val="52"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  <w:insideV w:val="single" w:sz="4" w:space="0" w:color="4AEDD5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  <w:tblStylePr w:type="neCell">
      <w:tblPr/>
      <w:tcPr>
        <w:tcBorders>
          <w:bottom w:val="single" w:sz="4" w:space="0" w:color="4AEDD5" w:themeColor="accent3" w:themeTint="99"/>
        </w:tcBorders>
      </w:tcPr>
    </w:tblStylePr>
    <w:tblStylePr w:type="nwCell">
      <w:tblPr/>
      <w:tcPr>
        <w:tcBorders>
          <w:bottom w:val="single" w:sz="4" w:space="0" w:color="4AEDD5" w:themeColor="accent3" w:themeTint="99"/>
        </w:tcBorders>
      </w:tcPr>
    </w:tblStylePr>
    <w:tblStylePr w:type="seCell">
      <w:tblPr/>
      <w:tcPr>
        <w:tcBorders>
          <w:top w:val="single" w:sz="4" w:space="0" w:color="4AEDD5" w:themeColor="accent3" w:themeTint="99"/>
        </w:tcBorders>
      </w:tcPr>
    </w:tblStylePr>
    <w:tblStylePr w:type="swCell">
      <w:tblPr/>
      <w:tcPr>
        <w:tcBorders>
          <w:top w:val="single" w:sz="4" w:space="0" w:color="4AEDD5" w:themeColor="accent3" w:themeTint="99"/>
        </w:tcBorders>
      </w:tcPr>
    </w:tblStylePr>
  </w:style>
  <w:style w:type="table" w:styleId="Tabellagriglia7acolori-colore4">
    <w:name w:val="Grid Table 7 Colorful Accent 4"/>
    <w:basedOn w:val="Tabellanormale"/>
    <w:uiPriority w:val="52"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  <w:insideV w:val="single" w:sz="4" w:space="0" w:color="60ECD4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  <w:tblStylePr w:type="neCell">
      <w:tblPr/>
      <w:tcPr>
        <w:tcBorders>
          <w:bottom w:val="single" w:sz="4" w:space="0" w:color="60ECD4" w:themeColor="accent4" w:themeTint="99"/>
        </w:tcBorders>
      </w:tcPr>
    </w:tblStylePr>
    <w:tblStylePr w:type="nwCell">
      <w:tblPr/>
      <w:tcPr>
        <w:tcBorders>
          <w:bottom w:val="single" w:sz="4" w:space="0" w:color="60ECD4" w:themeColor="accent4" w:themeTint="99"/>
        </w:tcBorders>
      </w:tcPr>
    </w:tblStylePr>
    <w:tblStylePr w:type="seCell">
      <w:tblPr/>
      <w:tcPr>
        <w:tcBorders>
          <w:top w:val="single" w:sz="4" w:space="0" w:color="60ECD4" w:themeColor="accent4" w:themeTint="99"/>
        </w:tcBorders>
      </w:tcPr>
    </w:tblStylePr>
    <w:tblStylePr w:type="swCell">
      <w:tblPr/>
      <w:tcPr>
        <w:tcBorders>
          <w:top w:val="single" w:sz="4" w:space="0" w:color="60ECD4" w:themeColor="accent4" w:themeTint="99"/>
        </w:tcBorders>
      </w:tcPr>
    </w:tblStylePr>
  </w:style>
  <w:style w:type="table" w:styleId="Tabellagriglia7acolori-colore5">
    <w:name w:val="Grid Table 7 Colorful Accent 5"/>
    <w:basedOn w:val="Tabellanormale"/>
    <w:uiPriority w:val="52"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  <w:insideV w:val="single" w:sz="4" w:space="0" w:color="0CF1CF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  <w:tblStylePr w:type="neCell">
      <w:tblPr/>
      <w:tcPr>
        <w:tcBorders>
          <w:bottom w:val="single" w:sz="4" w:space="0" w:color="0CF1CF" w:themeColor="accent5" w:themeTint="99"/>
        </w:tcBorders>
      </w:tcPr>
    </w:tblStylePr>
    <w:tblStylePr w:type="nwCell">
      <w:tblPr/>
      <w:tcPr>
        <w:tcBorders>
          <w:bottom w:val="single" w:sz="4" w:space="0" w:color="0CF1CF" w:themeColor="accent5" w:themeTint="99"/>
        </w:tcBorders>
      </w:tcPr>
    </w:tblStylePr>
    <w:tblStylePr w:type="seCell">
      <w:tblPr/>
      <w:tcPr>
        <w:tcBorders>
          <w:top w:val="single" w:sz="4" w:space="0" w:color="0CF1CF" w:themeColor="accent5" w:themeTint="99"/>
        </w:tcBorders>
      </w:tcPr>
    </w:tblStylePr>
    <w:tblStylePr w:type="swCell">
      <w:tblPr/>
      <w:tcPr>
        <w:tcBorders>
          <w:top w:val="single" w:sz="4" w:space="0" w:color="0CF1CF" w:themeColor="accent5" w:themeTint="99"/>
        </w:tcBorders>
      </w:tcPr>
    </w:tblStylePr>
  </w:style>
  <w:style w:type="table" w:styleId="Tabellagriglia7acolori-colore6">
    <w:name w:val="Grid Table 7 Colorful Accent 6"/>
    <w:basedOn w:val="Tabellanormale"/>
    <w:uiPriority w:val="52"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  <w:insideV w:val="single" w:sz="4" w:space="0" w:color="6D83A1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  <w:tblStylePr w:type="neCell">
      <w:tblPr/>
      <w:tcPr>
        <w:tcBorders>
          <w:bottom w:val="single" w:sz="4" w:space="0" w:color="6D83A1" w:themeColor="accent6" w:themeTint="99"/>
        </w:tcBorders>
      </w:tcPr>
    </w:tblStylePr>
    <w:tblStylePr w:type="nwCell">
      <w:tblPr/>
      <w:tcPr>
        <w:tcBorders>
          <w:bottom w:val="single" w:sz="4" w:space="0" w:color="6D83A1" w:themeColor="accent6" w:themeTint="99"/>
        </w:tcBorders>
      </w:tcPr>
    </w:tblStylePr>
    <w:tblStylePr w:type="seCell">
      <w:tblPr/>
      <w:tcPr>
        <w:tcBorders>
          <w:top w:val="single" w:sz="4" w:space="0" w:color="6D83A1" w:themeColor="accent6" w:themeTint="99"/>
        </w:tcBorders>
      </w:tcPr>
    </w:tblStylePr>
    <w:tblStylePr w:type="swCell">
      <w:tblPr/>
      <w:tcPr>
        <w:tcBorders>
          <w:top w:val="single" w:sz="4" w:space="0" w:color="6D83A1" w:themeColor="accent6" w:themeTint="99"/>
        </w:tcBorders>
      </w:tcPr>
    </w:tblStyle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572222"/>
    <w:rPr>
      <w:rFonts w:asciiTheme="majorHAnsi" w:eastAsiaTheme="majorEastAsia" w:hAnsiTheme="majorHAnsi" w:cstheme="majorBidi"/>
      <w:color w:val="63780B" w:themeColor="accent1" w:themeShade="7F"/>
      <w:kern w:val="16"/>
      <w:sz w:val="24"/>
      <w:szCs w:val="24"/>
      <w14:ligatures w14:val="standardContextual"/>
      <w14:numForm w14:val="oldStyle"/>
      <w14:numSpacing w14:val="proportional"/>
      <w14:cntxtAlts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572222"/>
    <w:rPr>
      <w:rFonts w:asciiTheme="majorHAnsi" w:eastAsiaTheme="majorEastAsia" w:hAnsiTheme="majorHAnsi" w:cstheme="majorBidi"/>
      <w:i/>
      <w:iCs/>
      <w:color w:val="95B511" w:themeColor="accent1" w:themeShade="BF"/>
      <w:kern w:val="16"/>
      <w:sz w:val="22"/>
      <w14:ligatures w14:val="standardContextual"/>
      <w14:numForm w14:val="oldStyle"/>
      <w14:numSpacing w14:val="proportional"/>
      <w14:cntxtAlts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572222"/>
    <w:rPr>
      <w:rFonts w:asciiTheme="majorHAnsi" w:eastAsiaTheme="majorEastAsia" w:hAnsiTheme="majorHAnsi" w:cstheme="majorBidi"/>
      <w:color w:val="95B511" w:themeColor="accent1" w:themeShade="BF"/>
      <w:kern w:val="16"/>
      <w:sz w:val="22"/>
      <w14:ligatures w14:val="standardContextual"/>
      <w14:numForm w14:val="oldStyle"/>
      <w14:numSpacing w14:val="proportional"/>
      <w14:cntxtAlts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572222"/>
    <w:rPr>
      <w:rFonts w:asciiTheme="majorHAnsi" w:eastAsiaTheme="majorEastAsia" w:hAnsiTheme="majorHAnsi" w:cstheme="majorBidi"/>
      <w:color w:val="63780B" w:themeColor="accent1" w:themeShade="7F"/>
      <w:kern w:val="16"/>
      <w:sz w:val="22"/>
      <w14:ligatures w14:val="standardContextual"/>
      <w14:numForm w14:val="oldStyle"/>
      <w14:numSpacing w14:val="proportional"/>
      <w14:cntxtAlts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572222"/>
    <w:rPr>
      <w:rFonts w:asciiTheme="majorHAnsi" w:eastAsiaTheme="majorEastAsia" w:hAnsiTheme="majorHAnsi" w:cstheme="majorBidi"/>
      <w:i/>
      <w:iCs/>
      <w:color w:val="63780B" w:themeColor="accent1" w:themeShade="7F"/>
      <w:kern w:val="16"/>
      <w:sz w:val="22"/>
      <w14:ligatures w14:val="standardContextual"/>
      <w14:numForm w14:val="oldStyle"/>
      <w14:numSpacing w14:val="proportional"/>
      <w14:cntxtAlts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572222"/>
    <w:rPr>
      <w:rFonts w:asciiTheme="majorHAnsi" w:eastAsiaTheme="majorEastAsia" w:hAnsiTheme="majorHAnsi" w:cstheme="majorBidi"/>
      <w:color w:val="272727" w:themeColor="text1" w:themeTint="D8"/>
      <w:kern w:val="16"/>
      <w:sz w:val="22"/>
      <w:szCs w:val="21"/>
      <w14:ligatures w14:val="standardContextual"/>
      <w14:numForm w14:val="oldStyle"/>
      <w14:numSpacing w14:val="proportional"/>
      <w14:cntxtAlts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572222"/>
    <w:rPr>
      <w:rFonts w:asciiTheme="majorHAnsi" w:eastAsiaTheme="majorEastAsia" w:hAnsiTheme="majorHAnsi" w:cstheme="majorBidi"/>
      <w:i/>
      <w:iCs/>
      <w:color w:val="272727" w:themeColor="text1" w:themeTint="D8"/>
      <w:kern w:val="16"/>
      <w:sz w:val="22"/>
      <w:szCs w:val="21"/>
      <w14:ligatures w14:val="standardContextual"/>
      <w14:numForm w14:val="oldStyle"/>
      <w14:numSpacing w14:val="proportional"/>
      <w14:cntxtAlts/>
    </w:rPr>
  </w:style>
  <w:style w:type="character" w:styleId="AcronimoHTML">
    <w:name w:val="HTML Acronym"/>
    <w:basedOn w:val="Carpredefinitoparagrafo"/>
    <w:uiPriority w:val="99"/>
    <w:semiHidden/>
    <w:unhideWhenUsed/>
    <w:rsid w:val="00572222"/>
    <w:rPr>
      <w:sz w:val="22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572222"/>
    <w:pPr>
      <w:spacing w:after="0" w:line="240" w:lineRule="auto"/>
    </w:pPr>
    <w:rPr>
      <w:i/>
      <w:iCs/>
    </w:rPr>
  </w:style>
  <w:style w:type="character" w:customStyle="1" w:styleId="IndirizzoHTMLCarattere">
    <w:name w:val="Indirizzo HTML Carattere"/>
    <w:basedOn w:val="Carpredefinitoparagrafo"/>
    <w:link w:val="IndirizzoHTML"/>
    <w:uiPriority w:val="99"/>
    <w:semiHidden/>
    <w:rsid w:val="00572222"/>
    <w:rPr>
      <w:i/>
      <w:iCs/>
      <w:kern w:val="16"/>
      <w:sz w:val="22"/>
      <w14:ligatures w14:val="standardContextual"/>
      <w14:numForm w14:val="oldStyle"/>
      <w14:numSpacing w14:val="proportional"/>
      <w14:cntxtAlts/>
    </w:rPr>
  </w:style>
  <w:style w:type="character" w:styleId="CitazioneHTML">
    <w:name w:val="HTML Cite"/>
    <w:basedOn w:val="Carpredefinitoparagrafo"/>
    <w:uiPriority w:val="99"/>
    <w:semiHidden/>
    <w:unhideWhenUsed/>
    <w:rsid w:val="00572222"/>
    <w:rPr>
      <w:i/>
      <w:iCs/>
      <w:sz w:val="22"/>
    </w:rPr>
  </w:style>
  <w:style w:type="character" w:styleId="CodiceHTML">
    <w:name w:val="HTML Code"/>
    <w:basedOn w:val="Carpredefinitoparagrafo"/>
    <w:uiPriority w:val="99"/>
    <w:semiHidden/>
    <w:unhideWhenUsed/>
    <w:rsid w:val="00572222"/>
    <w:rPr>
      <w:rFonts w:ascii="Consolas" w:hAnsi="Consolas"/>
      <w:sz w:val="22"/>
      <w:szCs w:val="20"/>
    </w:rPr>
  </w:style>
  <w:style w:type="character" w:styleId="DefinizioneHTML">
    <w:name w:val="HTML Definition"/>
    <w:basedOn w:val="Carpredefinitoparagrafo"/>
    <w:uiPriority w:val="99"/>
    <w:semiHidden/>
    <w:unhideWhenUsed/>
    <w:rsid w:val="00572222"/>
    <w:rPr>
      <w:i/>
      <w:iCs/>
      <w:sz w:val="22"/>
    </w:rPr>
  </w:style>
  <w:style w:type="character" w:styleId="TastieraHTML">
    <w:name w:val="HTML Keyboard"/>
    <w:basedOn w:val="Carpredefinitoparagrafo"/>
    <w:uiPriority w:val="99"/>
    <w:semiHidden/>
    <w:unhideWhenUsed/>
    <w:rsid w:val="00572222"/>
    <w:rPr>
      <w:rFonts w:ascii="Consolas" w:hAnsi="Consolas"/>
      <w:sz w:val="22"/>
      <w:szCs w:val="20"/>
    </w:r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572222"/>
    <w:pPr>
      <w:spacing w:after="0" w:line="240" w:lineRule="auto"/>
    </w:pPr>
    <w:rPr>
      <w:rFonts w:ascii="Consolas" w:hAnsi="Consolas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semiHidden/>
    <w:rsid w:val="00572222"/>
    <w:rPr>
      <w:rFonts w:ascii="Consolas" w:hAnsi="Consolas"/>
      <w:kern w:val="16"/>
      <w:sz w:val="22"/>
      <w14:ligatures w14:val="standardContextual"/>
      <w14:numForm w14:val="oldStyle"/>
      <w14:numSpacing w14:val="proportional"/>
      <w14:cntxtAlts/>
    </w:rPr>
  </w:style>
  <w:style w:type="character" w:styleId="EsempioHTML">
    <w:name w:val="HTML Sample"/>
    <w:basedOn w:val="Carpredefinitoparagrafo"/>
    <w:uiPriority w:val="99"/>
    <w:semiHidden/>
    <w:unhideWhenUsed/>
    <w:rsid w:val="00572222"/>
    <w:rPr>
      <w:rFonts w:ascii="Consolas" w:hAnsi="Consolas"/>
      <w:sz w:val="24"/>
      <w:szCs w:val="24"/>
    </w:rPr>
  </w:style>
  <w:style w:type="character" w:styleId="MacchinadascrivereHTML">
    <w:name w:val="HTML Typewriter"/>
    <w:basedOn w:val="Carpredefinitoparagrafo"/>
    <w:uiPriority w:val="99"/>
    <w:semiHidden/>
    <w:unhideWhenUsed/>
    <w:rsid w:val="00572222"/>
    <w:rPr>
      <w:rFonts w:ascii="Consolas" w:hAnsi="Consolas"/>
      <w:sz w:val="22"/>
      <w:szCs w:val="20"/>
    </w:rPr>
  </w:style>
  <w:style w:type="character" w:styleId="VariabileHTML">
    <w:name w:val="HTML Variable"/>
    <w:basedOn w:val="Carpredefinitoparagrafo"/>
    <w:uiPriority w:val="99"/>
    <w:semiHidden/>
    <w:unhideWhenUsed/>
    <w:rsid w:val="00572222"/>
    <w:rPr>
      <w:i/>
      <w:iCs/>
      <w:sz w:val="22"/>
    </w:rPr>
  </w:style>
  <w:style w:type="character" w:styleId="Collegamentoipertestuale">
    <w:name w:val="Hyperlink"/>
    <w:basedOn w:val="Carpredefinitoparagrafo"/>
    <w:uiPriority w:val="99"/>
    <w:unhideWhenUsed/>
    <w:rsid w:val="000F51EC"/>
    <w:rPr>
      <w:color w:val="0B6051" w:themeColor="accent4" w:themeShade="80"/>
      <w:sz w:val="22"/>
      <w:u w:val="single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200" w:hanging="20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400" w:hanging="20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600" w:hanging="20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800" w:hanging="20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000" w:hanging="20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200" w:hanging="20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400" w:hanging="20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600" w:hanging="20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572222"/>
    <w:pPr>
      <w:spacing w:after="0" w:line="240" w:lineRule="auto"/>
      <w:ind w:left="1800" w:hanging="200"/>
    </w:pPr>
  </w:style>
  <w:style w:type="paragraph" w:styleId="Titoloindice">
    <w:name w:val="index heading"/>
    <w:basedOn w:val="Normale"/>
    <w:next w:val="Indice1"/>
    <w:uiPriority w:val="99"/>
    <w:semiHidden/>
    <w:unhideWhenUsed/>
    <w:rsid w:val="00572222"/>
    <w:rPr>
      <w:rFonts w:asciiTheme="majorHAnsi" w:eastAsiaTheme="majorEastAsia" w:hAnsiTheme="majorHAnsi" w:cstheme="majorBidi"/>
      <w:b/>
      <w:bCs/>
    </w:rPr>
  </w:style>
  <w:style w:type="character" w:styleId="Enfasiintensa">
    <w:name w:val="Intense Emphasis"/>
    <w:basedOn w:val="Carpredefinitoparagrafo"/>
    <w:uiPriority w:val="21"/>
    <w:semiHidden/>
    <w:qFormat/>
    <w:rsid w:val="000F51EC"/>
    <w:rPr>
      <w:i/>
      <w:iCs/>
      <w:color w:val="95B511" w:themeColor="accent1" w:themeShade="BF"/>
      <w:sz w:val="22"/>
    </w:rPr>
  </w:style>
  <w:style w:type="paragraph" w:styleId="Citazioneintensa">
    <w:name w:val="Intense Quote"/>
    <w:basedOn w:val="Normale"/>
    <w:next w:val="Normale"/>
    <w:link w:val="CitazioneintensaCarattere"/>
    <w:uiPriority w:val="30"/>
    <w:semiHidden/>
    <w:qFormat/>
    <w:rsid w:val="000F51EC"/>
    <w:pPr>
      <w:pBdr>
        <w:top w:val="single" w:sz="4" w:space="10" w:color="C3EA1F" w:themeColor="accent1"/>
        <w:bottom w:val="single" w:sz="4" w:space="10" w:color="C3EA1F" w:themeColor="accent1"/>
      </w:pBdr>
      <w:spacing w:before="360" w:after="360"/>
      <w:ind w:left="864" w:right="864"/>
      <w:jc w:val="center"/>
    </w:pPr>
    <w:rPr>
      <w:i/>
      <w:iCs/>
      <w:color w:val="95B51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semiHidden/>
    <w:rsid w:val="000F51EC"/>
    <w:rPr>
      <w:i/>
      <w:iCs/>
      <w:color w:val="95B511" w:themeColor="accent1" w:themeShade="BF"/>
    </w:rPr>
  </w:style>
  <w:style w:type="character" w:styleId="Riferimentointenso">
    <w:name w:val="Intense Reference"/>
    <w:basedOn w:val="Carpredefinitoparagrafo"/>
    <w:uiPriority w:val="32"/>
    <w:semiHidden/>
    <w:qFormat/>
    <w:rsid w:val="000F51EC"/>
    <w:rPr>
      <w:b/>
      <w:bCs/>
      <w:caps w:val="0"/>
      <w:smallCaps/>
      <w:color w:val="95B511" w:themeColor="accent1" w:themeShade="BF"/>
      <w:spacing w:val="5"/>
      <w:sz w:val="22"/>
    </w:rPr>
  </w:style>
  <w:style w:type="table" w:styleId="Grigliachiara">
    <w:name w:val="Light Grid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Grigliachiara-Colore1">
    <w:name w:val="Light Grid Accent 1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C3EA1F" w:themeColor="accent1"/>
        <w:left w:val="single" w:sz="8" w:space="0" w:color="C3EA1F" w:themeColor="accent1"/>
        <w:bottom w:val="single" w:sz="8" w:space="0" w:color="C3EA1F" w:themeColor="accent1"/>
        <w:right w:val="single" w:sz="8" w:space="0" w:color="C3EA1F" w:themeColor="accent1"/>
        <w:insideH w:val="single" w:sz="8" w:space="0" w:color="C3EA1F" w:themeColor="accent1"/>
        <w:insideV w:val="single" w:sz="8" w:space="0" w:color="C3EA1F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18" w:space="0" w:color="C3EA1F" w:themeColor="accent1"/>
          <w:right w:val="single" w:sz="8" w:space="0" w:color="C3EA1F" w:themeColor="accent1"/>
          <w:insideH w:val="nil"/>
          <w:insideV w:val="single" w:sz="8" w:space="0" w:color="C3EA1F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  <w:insideH w:val="nil"/>
          <w:insideV w:val="single" w:sz="8" w:space="0" w:color="C3EA1F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</w:tcPr>
    </w:tblStylePr>
    <w:tblStylePr w:type="band1Vert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  <w:shd w:val="clear" w:color="auto" w:fill="F0F9C7" w:themeFill="accent1" w:themeFillTint="3F"/>
      </w:tcPr>
    </w:tblStylePr>
    <w:tblStylePr w:type="band1Horz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  <w:insideV w:val="single" w:sz="8" w:space="0" w:color="C3EA1F" w:themeColor="accent1"/>
        </w:tcBorders>
        <w:shd w:val="clear" w:color="auto" w:fill="F0F9C7" w:themeFill="accent1" w:themeFillTint="3F"/>
      </w:tcPr>
    </w:tblStylePr>
    <w:tblStylePr w:type="band2Horz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  <w:insideV w:val="single" w:sz="8" w:space="0" w:color="C3EA1F" w:themeColor="accent1"/>
        </w:tcBorders>
      </w:tcPr>
    </w:tblStylePr>
  </w:style>
  <w:style w:type="table" w:styleId="Grigliachiara-Colore2">
    <w:name w:val="Light Grid Accent 2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9DCB08" w:themeColor="accent2"/>
        <w:left w:val="single" w:sz="8" w:space="0" w:color="9DCB08" w:themeColor="accent2"/>
        <w:bottom w:val="single" w:sz="8" w:space="0" w:color="9DCB08" w:themeColor="accent2"/>
        <w:right w:val="single" w:sz="8" w:space="0" w:color="9DCB08" w:themeColor="accent2"/>
        <w:insideH w:val="single" w:sz="8" w:space="0" w:color="9DCB08" w:themeColor="accent2"/>
        <w:insideV w:val="single" w:sz="8" w:space="0" w:color="9DCB08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18" w:space="0" w:color="9DCB08" w:themeColor="accent2"/>
          <w:right w:val="single" w:sz="8" w:space="0" w:color="9DCB08" w:themeColor="accent2"/>
          <w:insideH w:val="nil"/>
          <w:insideV w:val="single" w:sz="8" w:space="0" w:color="9DCB08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  <w:insideH w:val="nil"/>
          <w:insideV w:val="single" w:sz="8" w:space="0" w:color="9DCB08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</w:tcPr>
    </w:tblStylePr>
    <w:tblStylePr w:type="band1Vert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  <w:shd w:val="clear" w:color="auto" w:fill="EBFCB7" w:themeFill="accent2" w:themeFillTint="3F"/>
      </w:tcPr>
    </w:tblStylePr>
    <w:tblStylePr w:type="band1Horz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  <w:insideV w:val="single" w:sz="8" w:space="0" w:color="9DCB08" w:themeColor="accent2"/>
        </w:tcBorders>
        <w:shd w:val="clear" w:color="auto" w:fill="EBFCB7" w:themeFill="accent2" w:themeFillTint="3F"/>
      </w:tcPr>
    </w:tblStylePr>
    <w:tblStylePr w:type="band2Horz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  <w:insideV w:val="single" w:sz="8" w:space="0" w:color="9DCB08" w:themeColor="accent2"/>
        </w:tcBorders>
      </w:tcPr>
    </w:tblStylePr>
  </w:style>
  <w:style w:type="table" w:styleId="Grigliachiara-Colore3">
    <w:name w:val="Light Grid Accent 3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0A48E" w:themeColor="accent3"/>
        <w:left w:val="single" w:sz="8" w:space="0" w:color="10A48E" w:themeColor="accent3"/>
        <w:bottom w:val="single" w:sz="8" w:space="0" w:color="10A48E" w:themeColor="accent3"/>
        <w:right w:val="single" w:sz="8" w:space="0" w:color="10A48E" w:themeColor="accent3"/>
        <w:insideH w:val="single" w:sz="8" w:space="0" w:color="10A48E" w:themeColor="accent3"/>
        <w:insideV w:val="single" w:sz="8" w:space="0" w:color="10A48E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18" w:space="0" w:color="10A48E" w:themeColor="accent3"/>
          <w:right w:val="single" w:sz="8" w:space="0" w:color="10A48E" w:themeColor="accent3"/>
          <w:insideH w:val="nil"/>
          <w:insideV w:val="single" w:sz="8" w:space="0" w:color="10A48E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  <w:insideH w:val="nil"/>
          <w:insideV w:val="single" w:sz="8" w:space="0" w:color="10A48E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</w:tcPr>
    </w:tblStylePr>
    <w:tblStylePr w:type="band1Vert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  <w:shd w:val="clear" w:color="auto" w:fill="B4F7ED" w:themeFill="accent3" w:themeFillTint="3F"/>
      </w:tcPr>
    </w:tblStylePr>
    <w:tblStylePr w:type="band1Horz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  <w:insideV w:val="single" w:sz="8" w:space="0" w:color="10A48E" w:themeColor="accent3"/>
        </w:tcBorders>
        <w:shd w:val="clear" w:color="auto" w:fill="B4F7ED" w:themeFill="accent3" w:themeFillTint="3F"/>
      </w:tcPr>
    </w:tblStylePr>
    <w:tblStylePr w:type="band2Horz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  <w:insideV w:val="single" w:sz="8" w:space="0" w:color="10A48E" w:themeColor="accent3"/>
        </w:tcBorders>
      </w:tcPr>
    </w:tblStylePr>
  </w:style>
  <w:style w:type="table" w:styleId="Grigliachiara-Colore4">
    <w:name w:val="Light Grid Accent 4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7C0A3" w:themeColor="accent4"/>
        <w:left w:val="single" w:sz="8" w:space="0" w:color="17C0A3" w:themeColor="accent4"/>
        <w:bottom w:val="single" w:sz="8" w:space="0" w:color="17C0A3" w:themeColor="accent4"/>
        <w:right w:val="single" w:sz="8" w:space="0" w:color="17C0A3" w:themeColor="accent4"/>
        <w:insideH w:val="single" w:sz="8" w:space="0" w:color="17C0A3" w:themeColor="accent4"/>
        <w:insideV w:val="single" w:sz="8" w:space="0" w:color="17C0A3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18" w:space="0" w:color="17C0A3" w:themeColor="accent4"/>
          <w:right w:val="single" w:sz="8" w:space="0" w:color="17C0A3" w:themeColor="accent4"/>
          <w:insideH w:val="nil"/>
          <w:insideV w:val="single" w:sz="8" w:space="0" w:color="17C0A3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  <w:insideH w:val="nil"/>
          <w:insideV w:val="single" w:sz="8" w:space="0" w:color="17C0A3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</w:tcPr>
    </w:tblStylePr>
    <w:tblStylePr w:type="band1Vert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  <w:shd w:val="clear" w:color="auto" w:fill="BDF7ED" w:themeFill="accent4" w:themeFillTint="3F"/>
      </w:tcPr>
    </w:tblStylePr>
    <w:tblStylePr w:type="band1Horz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  <w:insideV w:val="single" w:sz="8" w:space="0" w:color="17C0A3" w:themeColor="accent4"/>
        </w:tcBorders>
        <w:shd w:val="clear" w:color="auto" w:fill="BDF7ED" w:themeFill="accent4" w:themeFillTint="3F"/>
      </w:tcPr>
    </w:tblStylePr>
    <w:tblStylePr w:type="band2Horz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  <w:insideV w:val="single" w:sz="8" w:space="0" w:color="17C0A3" w:themeColor="accent4"/>
        </w:tcBorders>
      </w:tcPr>
    </w:tblStylePr>
  </w:style>
  <w:style w:type="table" w:styleId="Grigliachiara-Colore5">
    <w:name w:val="Light Grid Accent 5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44F44" w:themeColor="accent5"/>
        <w:left w:val="single" w:sz="8" w:space="0" w:color="044F44" w:themeColor="accent5"/>
        <w:bottom w:val="single" w:sz="8" w:space="0" w:color="044F44" w:themeColor="accent5"/>
        <w:right w:val="single" w:sz="8" w:space="0" w:color="044F44" w:themeColor="accent5"/>
        <w:insideH w:val="single" w:sz="8" w:space="0" w:color="044F44" w:themeColor="accent5"/>
        <w:insideV w:val="single" w:sz="8" w:space="0" w:color="044F44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18" w:space="0" w:color="044F44" w:themeColor="accent5"/>
          <w:right w:val="single" w:sz="8" w:space="0" w:color="044F44" w:themeColor="accent5"/>
          <w:insideH w:val="nil"/>
          <w:insideV w:val="single" w:sz="8" w:space="0" w:color="044F4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  <w:insideH w:val="nil"/>
          <w:insideV w:val="single" w:sz="8" w:space="0" w:color="044F4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</w:tcPr>
    </w:tblStylePr>
    <w:tblStylePr w:type="band1Vert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  <w:shd w:val="clear" w:color="auto" w:fill="9AFAEB" w:themeFill="accent5" w:themeFillTint="3F"/>
      </w:tcPr>
    </w:tblStylePr>
    <w:tblStylePr w:type="band1Horz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  <w:insideV w:val="single" w:sz="8" w:space="0" w:color="044F44" w:themeColor="accent5"/>
        </w:tcBorders>
        <w:shd w:val="clear" w:color="auto" w:fill="9AFAEB" w:themeFill="accent5" w:themeFillTint="3F"/>
      </w:tcPr>
    </w:tblStylePr>
    <w:tblStylePr w:type="band2Horz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  <w:insideV w:val="single" w:sz="8" w:space="0" w:color="044F44" w:themeColor="accent5"/>
        </w:tcBorders>
      </w:tcPr>
    </w:tblStylePr>
  </w:style>
  <w:style w:type="table" w:styleId="Grigliachiara-Colore6">
    <w:name w:val="Light Grid Accent 6"/>
    <w:basedOn w:val="Tabellanormale"/>
    <w:uiPriority w:val="62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2C3644" w:themeColor="accent6"/>
        <w:left w:val="single" w:sz="8" w:space="0" w:color="2C3644" w:themeColor="accent6"/>
        <w:bottom w:val="single" w:sz="8" w:space="0" w:color="2C3644" w:themeColor="accent6"/>
        <w:right w:val="single" w:sz="8" w:space="0" w:color="2C3644" w:themeColor="accent6"/>
        <w:insideH w:val="single" w:sz="8" w:space="0" w:color="2C3644" w:themeColor="accent6"/>
        <w:insideV w:val="single" w:sz="8" w:space="0" w:color="2C3644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18" w:space="0" w:color="2C3644" w:themeColor="accent6"/>
          <w:right w:val="single" w:sz="8" w:space="0" w:color="2C3644" w:themeColor="accent6"/>
          <w:insideH w:val="nil"/>
          <w:insideV w:val="single" w:sz="8" w:space="0" w:color="2C3644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  <w:insideH w:val="nil"/>
          <w:insideV w:val="single" w:sz="8" w:space="0" w:color="2C3644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</w:tcPr>
    </w:tblStylePr>
    <w:tblStylePr w:type="band1Vert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  <w:shd w:val="clear" w:color="auto" w:fill="C3CCD8" w:themeFill="accent6" w:themeFillTint="3F"/>
      </w:tcPr>
    </w:tblStylePr>
    <w:tblStylePr w:type="band1Horz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  <w:insideV w:val="single" w:sz="8" w:space="0" w:color="2C3644" w:themeColor="accent6"/>
        </w:tcBorders>
        <w:shd w:val="clear" w:color="auto" w:fill="C3CCD8" w:themeFill="accent6" w:themeFillTint="3F"/>
      </w:tcPr>
    </w:tblStylePr>
    <w:tblStylePr w:type="band2Horz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  <w:insideV w:val="single" w:sz="8" w:space="0" w:color="2C3644" w:themeColor="accent6"/>
        </w:tcBorders>
      </w:tcPr>
    </w:tblStylePr>
  </w:style>
  <w:style w:type="table" w:styleId="Elencochiaro">
    <w:name w:val="Light List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Elencochiaro-Colore1">
    <w:name w:val="Light List Accent 1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C3EA1F" w:themeColor="accent1"/>
        <w:left w:val="single" w:sz="8" w:space="0" w:color="C3EA1F" w:themeColor="accent1"/>
        <w:bottom w:val="single" w:sz="8" w:space="0" w:color="C3EA1F" w:themeColor="accent1"/>
        <w:right w:val="single" w:sz="8" w:space="0" w:color="C3EA1F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3EA1F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</w:tcPr>
    </w:tblStylePr>
    <w:tblStylePr w:type="band1Horz">
      <w:tblPr/>
      <w:tcPr>
        <w:tcBorders>
          <w:top w:val="single" w:sz="8" w:space="0" w:color="C3EA1F" w:themeColor="accent1"/>
          <w:left w:val="single" w:sz="8" w:space="0" w:color="C3EA1F" w:themeColor="accent1"/>
          <w:bottom w:val="single" w:sz="8" w:space="0" w:color="C3EA1F" w:themeColor="accent1"/>
          <w:right w:val="single" w:sz="8" w:space="0" w:color="C3EA1F" w:themeColor="accent1"/>
        </w:tcBorders>
      </w:tcPr>
    </w:tblStylePr>
  </w:style>
  <w:style w:type="table" w:styleId="Elencochiaro-Colore2">
    <w:name w:val="Light List Accent 2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9DCB08" w:themeColor="accent2"/>
        <w:left w:val="single" w:sz="8" w:space="0" w:color="9DCB08" w:themeColor="accent2"/>
        <w:bottom w:val="single" w:sz="8" w:space="0" w:color="9DCB08" w:themeColor="accent2"/>
        <w:right w:val="single" w:sz="8" w:space="0" w:color="9DCB08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DCB08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</w:tcPr>
    </w:tblStylePr>
    <w:tblStylePr w:type="band1Horz">
      <w:tblPr/>
      <w:tcPr>
        <w:tcBorders>
          <w:top w:val="single" w:sz="8" w:space="0" w:color="9DCB08" w:themeColor="accent2"/>
          <w:left w:val="single" w:sz="8" w:space="0" w:color="9DCB08" w:themeColor="accent2"/>
          <w:bottom w:val="single" w:sz="8" w:space="0" w:color="9DCB08" w:themeColor="accent2"/>
          <w:right w:val="single" w:sz="8" w:space="0" w:color="9DCB08" w:themeColor="accent2"/>
        </w:tcBorders>
      </w:tcPr>
    </w:tblStylePr>
  </w:style>
  <w:style w:type="table" w:styleId="Elencochiaro-Colore3">
    <w:name w:val="Light List Accent 3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0A48E" w:themeColor="accent3"/>
        <w:left w:val="single" w:sz="8" w:space="0" w:color="10A48E" w:themeColor="accent3"/>
        <w:bottom w:val="single" w:sz="8" w:space="0" w:color="10A48E" w:themeColor="accent3"/>
        <w:right w:val="single" w:sz="8" w:space="0" w:color="10A48E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0A4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</w:tcPr>
    </w:tblStylePr>
    <w:tblStylePr w:type="band1Horz">
      <w:tblPr/>
      <w:tcPr>
        <w:tcBorders>
          <w:top w:val="single" w:sz="8" w:space="0" w:color="10A48E" w:themeColor="accent3"/>
          <w:left w:val="single" w:sz="8" w:space="0" w:color="10A48E" w:themeColor="accent3"/>
          <w:bottom w:val="single" w:sz="8" w:space="0" w:color="10A48E" w:themeColor="accent3"/>
          <w:right w:val="single" w:sz="8" w:space="0" w:color="10A48E" w:themeColor="accent3"/>
        </w:tcBorders>
      </w:tcPr>
    </w:tblStylePr>
  </w:style>
  <w:style w:type="table" w:styleId="Elencochiaro-Colore4">
    <w:name w:val="Light List Accent 4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7C0A3" w:themeColor="accent4"/>
        <w:left w:val="single" w:sz="8" w:space="0" w:color="17C0A3" w:themeColor="accent4"/>
        <w:bottom w:val="single" w:sz="8" w:space="0" w:color="17C0A3" w:themeColor="accent4"/>
        <w:right w:val="single" w:sz="8" w:space="0" w:color="17C0A3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7C0A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</w:tcPr>
    </w:tblStylePr>
    <w:tblStylePr w:type="band1Horz">
      <w:tblPr/>
      <w:tcPr>
        <w:tcBorders>
          <w:top w:val="single" w:sz="8" w:space="0" w:color="17C0A3" w:themeColor="accent4"/>
          <w:left w:val="single" w:sz="8" w:space="0" w:color="17C0A3" w:themeColor="accent4"/>
          <w:bottom w:val="single" w:sz="8" w:space="0" w:color="17C0A3" w:themeColor="accent4"/>
          <w:right w:val="single" w:sz="8" w:space="0" w:color="17C0A3" w:themeColor="accent4"/>
        </w:tcBorders>
      </w:tcPr>
    </w:tblStylePr>
  </w:style>
  <w:style w:type="table" w:styleId="Elencochiaro-Colore5">
    <w:name w:val="Light List Accent 5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44F44" w:themeColor="accent5"/>
        <w:left w:val="single" w:sz="8" w:space="0" w:color="044F44" w:themeColor="accent5"/>
        <w:bottom w:val="single" w:sz="8" w:space="0" w:color="044F44" w:themeColor="accent5"/>
        <w:right w:val="single" w:sz="8" w:space="0" w:color="044F44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44F4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</w:tcPr>
    </w:tblStylePr>
    <w:tblStylePr w:type="band1Horz">
      <w:tblPr/>
      <w:tcPr>
        <w:tcBorders>
          <w:top w:val="single" w:sz="8" w:space="0" w:color="044F44" w:themeColor="accent5"/>
          <w:left w:val="single" w:sz="8" w:space="0" w:color="044F44" w:themeColor="accent5"/>
          <w:bottom w:val="single" w:sz="8" w:space="0" w:color="044F44" w:themeColor="accent5"/>
          <w:right w:val="single" w:sz="8" w:space="0" w:color="044F44" w:themeColor="accent5"/>
        </w:tcBorders>
      </w:tcPr>
    </w:tblStylePr>
  </w:style>
  <w:style w:type="table" w:styleId="Elencochiaro-Colore6">
    <w:name w:val="Light List Accent 6"/>
    <w:basedOn w:val="Tabellanormale"/>
    <w:uiPriority w:val="61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2C3644" w:themeColor="accent6"/>
        <w:left w:val="single" w:sz="8" w:space="0" w:color="2C3644" w:themeColor="accent6"/>
        <w:bottom w:val="single" w:sz="8" w:space="0" w:color="2C3644" w:themeColor="accent6"/>
        <w:right w:val="single" w:sz="8" w:space="0" w:color="2C3644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C3644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</w:tcPr>
    </w:tblStylePr>
    <w:tblStylePr w:type="band1Horz">
      <w:tblPr/>
      <w:tcPr>
        <w:tcBorders>
          <w:top w:val="single" w:sz="8" w:space="0" w:color="2C3644" w:themeColor="accent6"/>
          <w:left w:val="single" w:sz="8" w:space="0" w:color="2C3644" w:themeColor="accent6"/>
          <w:bottom w:val="single" w:sz="8" w:space="0" w:color="2C3644" w:themeColor="accent6"/>
          <w:right w:val="single" w:sz="8" w:space="0" w:color="2C3644" w:themeColor="accent6"/>
        </w:tcBorders>
      </w:tcPr>
    </w:tblStylePr>
  </w:style>
  <w:style w:type="table" w:styleId="Sfondochiaro">
    <w:name w:val="Light Shading"/>
    <w:basedOn w:val="Tabellanormale"/>
    <w:uiPriority w:val="60"/>
    <w:semiHidden/>
    <w:unhideWhenUsed/>
    <w:rsid w:val="00572222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fondochiaro-Colore1">
    <w:name w:val="Light Shading Accent 1"/>
    <w:basedOn w:val="Tabellanormale"/>
    <w:uiPriority w:val="60"/>
    <w:semiHidden/>
    <w:unhideWhenUsed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  <w:tblBorders>
        <w:top w:val="single" w:sz="8" w:space="0" w:color="C3EA1F" w:themeColor="accent1"/>
        <w:bottom w:val="single" w:sz="8" w:space="0" w:color="C3EA1F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3EA1F" w:themeColor="accent1"/>
          <w:left w:val="nil"/>
          <w:bottom w:val="single" w:sz="8" w:space="0" w:color="C3EA1F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3EA1F" w:themeColor="accent1"/>
          <w:left w:val="nil"/>
          <w:bottom w:val="single" w:sz="8" w:space="0" w:color="C3EA1F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0F9C7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0F9C7" w:themeFill="accent1" w:themeFillTint="3F"/>
      </w:tcPr>
    </w:tblStylePr>
  </w:style>
  <w:style w:type="table" w:styleId="Sfondochiaro-Colore2">
    <w:name w:val="Light Shading Accent 2"/>
    <w:basedOn w:val="Tabellanormale"/>
    <w:uiPriority w:val="60"/>
    <w:semiHidden/>
    <w:unhideWhenUsed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  <w:tblBorders>
        <w:top w:val="single" w:sz="8" w:space="0" w:color="9DCB08" w:themeColor="accent2"/>
        <w:bottom w:val="single" w:sz="8" w:space="0" w:color="9DCB08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DCB08" w:themeColor="accent2"/>
          <w:left w:val="nil"/>
          <w:bottom w:val="single" w:sz="8" w:space="0" w:color="9DCB08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DCB08" w:themeColor="accent2"/>
          <w:left w:val="nil"/>
          <w:bottom w:val="single" w:sz="8" w:space="0" w:color="9DCB08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BFCB7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BFCB7" w:themeFill="accent2" w:themeFillTint="3F"/>
      </w:tcPr>
    </w:tblStylePr>
  </w:style>
  <w:style w:type="table" w:styleId="Sfondochiaro-Colore3">
    <w:name w:val="Light Shading Accent 3"/>
    <w:basedOn w:val="Tabellanormale"/>
    <w:uiPriority w:val="60"/>
    <w:semiHidden/>
    <w:unhideWhenUsed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  <w:tblBorders>
        <w:top w:val="single" w:sz="8" w:space="0" w:color="10A48E" w:themeColor="accent3"/>
        <w:bottom w:val="single" w:sz="8" w:space="0" w:color="10A48E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0A48E" w:themeColor="accent3"/>
          <w:left w:val="nil"/>
          <w:bottom w:val="single" w:sz="8" w:space="0" w:color="10A48E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0A48E" w:themeColor="accent3"/>
          <w:left w:val="nil"/>
          <w:bottom w:val="single" w:sz="8" w:space="0" w:color="10A48E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4F7E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4F7ED" w:themeFill="accent3" w:themeFillTint="3F"/>
      </w:tcPr>
    </w:tblStylePr>
  </w:style>
  <w:style w:type="table" w:styleId="Sfondochiaro-Colore4">
    <w:name w:val="Light Shading Accent 4"/>
    <w:basedOn w:val="Tabellanormale"/>
    <w:uiPriority w:val="60"/>
    <w:semiHidden/>
    <w:unhideWhenUsed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  <w:tblBorders>
        <w:top w:val="single" w:sz="8" w:space="0" w:color="17C0A3" w:themeColor="accent4"/>
        <w:bottom w:val="single" w:sz="8" w:space="0" w:color="17C0A3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7C0A3" w:themeColor="accent4"/>
          <w:left w:val="nil"/>
          <w:bottom w:val="single" w:sz="8" w:space="0" w:color="17C0A3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7C0A3" w:themeColor="accent4"/>
          <w:left w:val="nil"/>
          <w:bottom w:val="single" w:sz="8" w:space="0" w:color="17C0A3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F7ED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DF7ED" w:themeFill="accent4" w:themeFillTint="3F"/>
      </w:tcPr>
    </w:tblStylePr>
  </w:style>
  <w:style w:type="table" w:styleId="Sfondochiaro-Colore5">
    <w:name w:val="Light Shading Accent 5"/>
    <w:basedOn w:val="Tabellanormale"/>
    <w:uiPriority w:val="60"/>
    <w:semiHidden/>
    <w:unhideWhenUsed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  <w:tblBorders>
        <w:top w:val="single" w:sz="8" w:space="0" w:color="044F44" w:themeColor="accent5"/>
        <w:bottom w:val="single" w:sz="8" w:space="0" w:color="044F4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44F44" w:themeColor="accent5"/>
          <w:left w:val="nil"/>
          <w:bottom w:val="single" w:sz="8" w:space="0" w:color="044F4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44F44" w:themeColor="accent5"/>
          <w:left w:val="nil"/>
          <w:bottom w:val="single" w:sz="8" w:space="0" w:color="044F4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AFAEB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9AFAEB" w:themeFill="accent5" w:themeFillTint="3F"/>
      </w:tcPr>
    </w:tblStylePr>
  </w:style>
  <w:style w:type="table" w:styleId="Sfondochiaro-Colore6">
    <w:name w:val="Light Shading Accent 6"/>
    <w:basedOn w:val="Tabellanormale"/>
    <w:uiPriority w:val="60"/>
    <w:semiHidden/>
    <w:unhideWhenUsed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  <w:tblBorders>
        <w:top w:val="single" w:sz="8" w:space="0" w:color="2C3644" w:themeColor="accent6"/>
        <w:bottom w:val="single" w:sz="8" w:space="0" w:color="2C3644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3644" w:themeColor="accent6"/>
          <w:left w:val="nil"/>
          <w:bottom w:val="single" w:sz="8" w:space="0" w:color="2C3644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C3644" w:themeColor="accent6"/>
          <w:left w:val="nil"/>
          <w:bottom w:val="single" w:sz="8" w:space="0" w:color="2C3644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3CCD8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3CCD8" w:themeFill="accent6" w:themeFillTint="3F"/>
      </w:tcPr>
    </w:tblStylePr>
  </w:style>
  <w:style w:type="character" w:styleId="Numeroriga">
    <w:name w:val="line number"/>
    <w:basedOn w:val="Carpredefinitoparagrafo"/>
    <w:uiPriority w:val="99"/>
    <w:semiHidden/>
    <w:unhideWhenUsed/>
    <w:rsid w:val="00572222"/>
    <w:rPr>
      <w:sz w:val="22"/>
    </w:rPr>
  </w:style>
  <w:style w:type="paragraph" w:styleId="Elenco">
    <w:name w:val="List"/>
    <w:basedOn w:val="Normale"/>
    <w:uiPriority w:val="99"/>
    <w:semiHidden/>
    <w:unhideWhenUsed/>
    <w:rsid w:val="00572222"/>
    <w:pPr>
      <w:ind w:left="360" w:hanging="360"/>
      <w:contextualSpacing/>
    </w:pPr>
  </w:style>
  <w:style w:type="paragraph" w:styleId="Elenco2">
    <w:name w:val="List 2"/>
    <w:basedOn w:val="Normale"/>
    <w:uiPriority w:val="99"/>
    <w:semiHidden/>
    <w:unhideWhenUsed/>
    <w:rsid w:val="00572222"/>
    <w:pPr>
      <w:ind w:left="720" w:hanging="360"/>
      <w:contextualSpacing/>
    </w:pPr>
  </w:style>
  <w:style w:type="paragraph" w:styleId="Elenco3">
    <w:name w:val="List 3"/>
    <w:basedOn w:val="Normale"/>
    <w:uiPriority w:val="99"/>
    <w:semiHidden/>
    <w:unhideWhenUsed/>
    <w:rsid w:val="00572222"/>
    <w:pPr>
      <w:ind w:left="1080" w:hanging="360"/>
      <w:contextualSpacing/>
    </w:pPr>
  </w:style>
  <w:style w:type="paragraph" w:styleId="Elenco4">
    <w:name w:val="List 4"/>
    <w:basedOn w:val="Normale"/>
    <w:uiPriority w:val="99"/>
    <w:semiHidden/>
    <w:unhideWhenUsed/>
    <w:rsid w:val="00572222"/>
    <w:pPr>
      <w:ind w:left="1440" w:hanging="360"/>
      <w:contextualSpacing/>
    </w:pPr>
  </w:style>
  <w:style w:type="paragraph" w:styleId="Elenco5">
    <w:name w:val="List 5"/>
    <w:basedOn w:val="Normale"/>
    <w:uiPriority w:val="99"/>
    <w:semiHidden/>
    <w:unhideWhenUsed/>
    <w:rsid w:val="00572222"/>
    <w:pPr>
      <w:ind w:left="1800" w:hanging="360"/>
      <w:contextualSpacing/>
    </w:pPr>
  </w:style>
  <w:style w:type="paragraph" w:styleId="Puntoelenco">
    <w:name w:val="List Bullet"/>
    <w:basedOn w:val="Normale"/>
    <w:uiPriority w:val="99"/>
    <w:semiHidden/>
    <w:unhideWhenUsed/>
    <w:rsid w:val="00572222"/>
    <w:pPr>
      <w:numPr>
        <w:numId w:val="1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572222"/>
    <w:pPr>
      <w:numPr>
        <w:numId w:val="2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572222"/>
    <w:pPr>
      <w:numPr>
        <w:numId w:val="3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572222"/>
    <w:pPr>
      <w:numPr>
        <w:numId w:val="4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572222"/>
    <w:pPr>
      <w:numPr>
        <w:numId w:val="5"/>
      </w:numPr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572222"/>
    <w:pPr>
      <w:spacing w:after="120"/>
      <w:ind w:left="360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572222"/>
    <w:pPr>
      <w:spacing w:after="120"/>
      <w:ind w:left="720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572222"/>
    <w:pPr>
      <w:spacing w:after="120"/>
      <w:ind w:left="1080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572222"/>
    <w:pPr>
      <w:spacing w:after="120"/>
      <w:ind w:left="1440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572222"/>
    <w:pPr>
      <w:spacing w:after="120"/>
      <w:ind w:left="1800"/>
      <w:contextualSpacing/>
    </w:pPr>
  </w:style>
  <w:style w:type="paragraph" w:styleId="Numeroelenco">
    <w:name w:val="List Number"/>
    <w:basedOn w:val="Normale"/>
    <w:uiPriority w:val="99"/>
    <w:semiHidden/>
    <w:unhideWhenUsed/>
    <w:rsid w:val="00572222"/>
    <w:pPr>
      <w:numPr>
        <w:numId w:val="6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572222"/>
    <w:pPr>
      <w:numPr>
        <w:numId w:val="7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572222"/>
    <w:pPr>
      <w:numPr>
        <w:numId w:val="8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572222"/>
    <w:pPr>
      <w:numPr>
        <w:numId w:val="9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572222"/>
    <w:pPr>
      <w:numPr>
        <w:numId w:val="10"/>
      </w:numPr>
      <w:contextualSpacing/>
    </w:pPr>
  </w:style>
  <w:style w:type="paragraph" w:styleId="Paragrafoelenco">
    <w:name w:val="List Paragraph"/>
    <w:basedOn w:val="Normale"/>
    <w:uiPriority w:val="34"/>
    <w:semiHidden/>
    <w:qFormat/>
    <w:rsid w:val="00572222"/>
    <w:pPr>
      <w:ind w:left="720"/>
      <w:contextualSpacing/>
    </w:pPr>
  </w:style>
  <w:style w:type="table" w:styleId="Tabellaelenco1chiara">
    <w:name w:val="List Table 1 Light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elenco1chiara-colore1">
    <w:name w:val="List Table 1 Light Accent 1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BF278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BF27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elenco1chiara-colore2">
    <w:name w:val="List Table 1 Light Accent 2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0F852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0F85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elenco1chiara-colore3">
    <w:name w:val="List Table 1 Light Accent 3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4AEDD5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4AEDD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elenco1chiara-colore4">
    <w:name w:val="List Table 1 Light Accent 4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0ECD4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0ECD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elenco1chiara-colore5">
    <w:name w:val="List Table 1 Light Accent 5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0CF1CF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0CF1C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elenco1chiara-colore6">
    <w:name w:val="List Table 1 Light Accent 6"/>
    <w:basedOn w:val="Tabellanormale"/>
    <w:uiPriority w:val="46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D83A1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D83A1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elenco2">
    <w:name w:val="List Table 2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elenco2-colore1">
    <w:name w:val="List Table 2 Accent 1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BF278" w:themeColor="accent1" w:themeTint="99"/>
        <w:bottom w:val="single" w:sz="4" w:space="0" w:color="DBF278" w:themeColor="accent1" w:themeTint="99"/>
        <w:insideH w:val="single" w:sz="4" w:space="0" w:color="DBF278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elenco2-colore2">
    <w:name w:val="List Table 2 Accent 2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0F852" w:themeColor="accent2" w:themeTint="99"/>
        <w:bottom w:val="single" w:sz="4" w:space="0" w:color="D0F852" w:themeColor="accent2" w:themeTint="99"/>
        <w:insideH w:val="single" w:sz="4" w:space="0" w:color="D0F852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elenco2-colore3">
    <w:name w:val="List Table 2 Accent 3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4AEDD5" w:themeColor="accent3" w:themeTint="99"/>
        <w:bottom w:val="single" w:sz="4" w:space="0" w:color="4AEDD5" w:themeColor="accent3" w:themeTint="99"/>
        <w:insideH w:val="single" w:sz="4" w:space="0" w:color="4AEDD5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elenco2-colore4">
    <w:name w:val="List Table 2 Accent 4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0ECD4" w:themeColor="accent4" w:themeTint="99"/>
        <w:bottom w:val="single" w:sz="4" w:space="0" w:color="60ECD4" w:themeColor="accent4" w:themeTint="99"/>
        <w:insideH w:val="single" w:sz="4" w:space="0" w:color="60ECD4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elenco2-colore5">
    <w:name w:val="List Table 2 Accent 5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CF1CF" w:themeColor="accent5" w:themeTint="99"/>
        <w:bottom w:val="single" w:sz="4" w:space="0" w:color="0CF1CF" w:themeColor="accent5" w:themeTint="99"/>
        <w:insideH w:val="single" w:sz="4" w:space="0" w:color="0CF1CF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elenco2-colore6">
    <w:name w:val="List Table 2 Accent 6"/>
    <w:basedOn w:val="Tabellanormale"/>
    <w:uiPriority w:val="47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D83A1" w:themeColor="accent6" w:themeTint="99"/>
        <w:bottom w:val="single" w:sz="4" w:space="0" w:color="6D83A1" w:themeColor="accent6" w:themeTint="99"/>
        <w:insideH w:val="single" w:sz="4" w:space="0" w:color="6D83A1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Elencotab3">
    <w:name w:val="List Table 3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Tabellaelenco3-colore1">
    <w:name w:val="List Table 3 Accent 1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C3EA1F" w:themeColor="accent1"/>
        <w:left w:val="single" w:sz="4" w:space="0" w:color="C3EA1F" w:themeColor="accent1"/>
        <w:bottom w:val="single" w:sz="4" w:space="0" w:color="C3EA1F" w:themeColor="accent1"/>
        <w:right w:val="single" w:sz="4" w:space="0" w:color="C3EA1F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3EA1F" w:themeFill="accent1"/>
      </w:tcPr>
    </w:tblStylePr>
    <w:tblStylePr w:type="lastRow">
      <w:rPr>
        <w:b/>
        <w:bCs/>
      </w:rPr>
      <w:tblPr/>
      <w:tcPr>
        <w:tcBorders>
          <w:top w:val="double" w:sz="4" w:space="0" w:color="C3EA1F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3EA1F" w:themeColor="accent1"/>
          <w:right w:val="single" w:sz="4" w:space="0" w:color="C3EA1F" w:themeColor="accent1"/>
        </w:tcBorders>
      </w:tcPr>
    </w:tblStylePr>
    <w:tblStylePr w:type="band1Horz">
      <w:tblPr/>
      <w:tcPr>
        <w:tcBorders>
          <w:top w:val="single" w:sz="4" w:space="0" w:color="C3EA1F" w:themeColor="accent1"/>
          <w:bottom w:val="single" w:sz="4" w:space="0" w:color="C3EA1F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3EA1F" w:themeColor="accent1"/>
          <w:left w:val="nil"/>
        </w:tcBorders>
      </w:tcPr>
    </w:tblStylePr>
    <w:tblStylePr w:type="swCell">
      <w:tblPr/>
      <w:tcPr>
        <w:tcBorders>
          <w:top w:val="double" w:sz="4" w:space="0" w:color="C3EA1F" w:themeColor="accent1"/>
          <w:right w:val="nil"/>
        </w:tcBorders>
      </w:tcPr>
    </w:tblStylePr>
  </w:style>
  <w:style w:type="table" w:styleId="Tabellaelenco3-colore2">
    <w:name w:val="List Table 3 Accent 2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9DCB08" w:themeColor="accent2"/>
        <w:left w:val="single" w:sz="4" w:space="0" w:color="9DCB08" w:themeColor="accent2"/>
        <w:bottom w:val="single" w:sz="4" w:space="0" w:color="9DCB08" w:themeColor="accent2"/>
        <w:right w:val="single" w:sz="4" w:space="0" w:color="9DCB08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DCB08" w:themeFill="accent2"/>
      </w:tcPr>
    </w:tblStylePr>
    <w:tblStylePr w:type="lastRow">
      <w:rPr>
        <w:b/>
        <w:bCs/>
      </w:rPr>
      <w:tblPr/>
      <w:tcPr>
        <w:tcBorders>
          <w:top w:val="double" w:sz="4" w:space="0" w:color="9DCB08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DCB08" w:themeColor="accent2"/>
          <w:right w:val="single" w:sz="4" w:space="0" w:color="9DCB08" w:themeColor="accent2"/>
        </w:tcBorders>
      </w:tcPr>
    </w:tblStylePr>
    <w:tblStylePr w:type="band1Horz">
      <w:tblPr/>
      <w:tcPr>
        <w:tcBorders>
          <w:top w:val="single" w:sz="4" w:space="0" w:color="9DCB08" w:themeColor="accent2"/>
          <w:bottom w:val="single" w:sz="4" w:space="0" w:color="9DCB08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DCB08" w:themeColor="accent2"/>
          <w:left w:val="nil"/>
        </w:tcBorders>
      </w:tcPr>
    </w:tblStylePr>
    <w:tblStylePr w:type="swCell">
      <w:tblPr/>
      <w:tcPr>
        <w:tcBorders>
          <w:top w:val="double" w:sz="4" w:space="0" w:color="9DCB08" w:themeColor="accent2"/>
          <w:right w:val="nil"/>
        </w:tcBorders>
      </w:tcPr>
    </w:tblStylePr>
  </w:style>
  <w:style w:type="table" w:styleId="Tabellaelenco3-colore3">
    <w:name w:val="List Table 3 Accent 3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10A48E" w:themeColor="accent3"/>
        <w:left w:val="single" w:sz="4" w:space="0" w:color="10A48E" w:themeColor="accent3"/>
        <w:bottom w:val="single" w:sz="4" w:space="0" w:color="10A48E" w:themeColor="accent3"/>
        <w:right w:val="single" w:sz="4" w:space="0" w:color="10A48E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0A48E" w:themeFill="accent3"/>
      </w:tcPr>
    </w:tblStylePr>
    <w:tblStylePr w:type="lastRow">
      <w:rPr>
        <w:b/>
        <w:bCs/>
      </w:rPr>
      <w:tblPr/>
      <w:tcPr>
        <w:tcBorders>
          <w:top w:val="double" w:sz="4" w:space="0" w:color="10A48E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0A48E" w:themeColor="accent3"/>
          <w:right w:val="single" w:sz="4" w:space="0" w:color="10A48E" w:themeColor="accent3"/>
        </w:tcBorders>
      </w:tcPr>
    </w:tblStylePr>
    <w:tblStylePr w:type="band1Horz">
      <w:tblPr/>
      <w:tcPr>
        <w:tcBorders>
          <w:top w:val="single" w:sz="4" w:space="0" w:color="10A48E" w:themeColor="accent3"/>
          <w:bottom w:val="single" w:sz="4" w:space="0" w:color="10A48E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0A48E" w:themeColor="accent3"/>
          <w:left w:val="nil"/>
        </w:tcBorders>
      </w:tcPr>
    </w:tblStylePr>
    <w:tblStylePr w:type="swCell">
      <w:tblPr/>
      <w:tcPr>
        <w:tcBorders>
          <w:top w:val="double" w:sz="4" w:space="0" w:color="10A48E" w:themeColor="accent3"/>
          <w:right w:val="nil"/>
        </w:tcBorders>
      </w:tcPr>
    </w:tblStylePr>
  </w:style>
  <w:style w:type="table" w:styleId="Tabellaelenco3-colore4">
    <w:name w:val="List Table 3 Accent 4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17C0A3" w:themeColor="accent4"/>
        <w:left w:val="single" w:sz="4" w:space="0" w:color="17C0A3" w:themeColor="accent4"/>
        <w:bottom w:val="single" w:sz="4" w:space="0" w:color="17C0A3" w:themeColor="accent4"/>
        <w:right w:val="single" w:sz="4" w:space="0" w:color="17C0A3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7C0A3" w:themeFill="accent4"/>
      </w:tcPr>
    </w:tblStylePr>
    <w:tblStylePr w:type="lastRow">
      <w:rPr>
        <w:b/>
        <w:bCs/>
      </w:rPr>
      <w:tblPr/>
      <w:tcPr>
        <w:tcBorders>
          <w:top w:val="double" w:sz="4" w:space="0" w:color="17C0A3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7C0A3" w:themeColor="accent4"/>
          <w:right w:val="single" w:sz="4" w:space="0" w:color="17C0A3" w:themeColor="accent4"/>
        </w:tcBorders>
      </w:tcPr>
    </w:tblStylePr>
    <w:tblStylePr w:type="band1Horz">
      <w:tblPr/>
      <w:tcPr>
        <w:tcBorders>
          <w:top w:val="single" w:sz="4" w:space="0" w:color="17C0A3" w:themeColor="accent4"/>
          <w:bottom w:val="single" w:sz="4" w:space="0" w:color="17C0A3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7C0A3" w:themeColor="accent4"/>
          <w:left w:val="nil"/>
        </w:tcBorders>
      </w:tcPr>
    </w:tblStylePr>
    <w:tblStylePr w:type="swCell">
      <w:tblPr/>
      <w:tcPr>
        <w:tcBorders>
          <w:top w:val="double" w:sz="4" w:space="0" w:color="17C0A3" w:themeColor="accent4"/>
          <w:right w:val="nil"/>
        </w:tcBorders>
      </w:tcPr>
    </w:tblStylePr>
  </w:style>
  <w:style w:type="table" w:styleId="Tabellaelenco3-colore5">
    <w:name w:val="List Table 3 Accent 5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44F44" w:themeColor="accent5"/>
        <w:left w:val="single" w:sz="4" w:space="0" w:color="044F44" w:themeColor="accent5"/>
        <w:bottom w:val="single" w:sz="4" w:space="0" w:color="044F44" w:themeColor="accent5"/>
        <w:right w:val="single" w:sz="4" w:space="0" w:color="044F44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44F44" w:themeFill="accent5"/>
      </w:tcPr>
    </w:tblStylePr>
    <w:tblStylePr w:type="lastRow">
      <w:rPr>
        <w:b/>
        <w:bCs/>
      </w:rPr>
      <w:tblPr/>
      <w:tcPr>
        <w:tcBorders>
          <w:top w:val="double" w:sz="4" w:space="0" w:color="044F44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44F44" w:themeColor="accent5"/>
          <w:right w:val="single" w:sz="4" w:space="0" w:color="044F44" w:themeColor="accent5"/>
        </w:tcBorders>
      </w:tcPr>
    </w:tblStylePr>
    <w:tblStylePr w:type="band1Horz">
      <w:tblPr/>
      <w:tcPr>
        <w:tcBorders>
          <w:top w:val="single" w:sz="4" w:space="0" w:color="044F44" w:themeColor="accent5"/>
          <w:bottom w:val="single" w:sz="4" w:space="0" w:color="044F44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44F44" w:themeColor="accent5"/>
          <w:left w:val="nil"/>
        </w:tcBorders>
      </w:tcPr>
    </w:tblStylePr>
    <w:tblStylePr w:type="swCell">
      <w:tblPr/>
      <w:tcPr>
        <w:tcBorders>
          <w:top w:val="double" w:sz="4" w:space="0" w:color="044F44" w:themeColor="accent5"/>
          <w:right w:val="nil"/>
        </w:tcBorders>
      </w:tcPr>
    </w:tblStylePr>
  </w:style>
  <w:style w:type="table" w:styleId="Tabellaelenco3-colore6">
    <w:name w:val="List Table 3 Accent 6"/>
    <w:basedOn w:val="Tabellanormale"/>
    <w:uiPriority w:val="48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2C3644" w:themeColor="accent6"/>
        <w:left w:val="single" w:sz="4" w:space="0" w:color="2C3644" w:themeColor="accent6"/>
        <w:bottom w:val="single" w:sz="4" w:space="0" w:color="2C3644" w:themeColor="accent6"/>
        <w:right w:val="single" w:sz="4" w:space="0" w:color="2C3644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C3644" w:themeFill="accent6"/>
      </w:tcPr>
    </w:tblStylePr>
    <w:tblStylePr w:type="lastRow">
      <w:rPr>
        <w:b/>
        <w:bCs/>
      </w:rPr>
      <w:tblPr/>
      <w:tcPr>
        <w:tcBorders>
          <w:top w:val="double" w:sz="4" w:space="0" w:color="2C3644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C3644" w:themeColor="accent6"/>
          <w:right w:val="single" w:sz="4" w:space="0" w:color="2C3644" w:themeColor="accent6"/>
        </w:tcBorders>
      </w:tcPr>
    </w:tblStylePr>
    <w:tblStylePr w:type="band1Horz">
      <w:tblPr/>
      <w:tcPr>
        <w:tcBorders>
          <w:top w:val="single" w:sz="4" w:space="0" w:color="2C3644" w:themeColor="accent6"/>
          <w:bottom w:val="single" w:sz="4" w:space="0" w:color="2C3644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C3644" w:themeColor="accent6"/>
          <w:left w:val="nil"/>
        </w:tcBorders>
      </w:tcPr>
    </w:tblStylePr>
    <w:tblStylePr w:type="swCell">
      <w:tblPr/>
      <w:tcPr>
        <w:tcBorders>
          <w:top w:val="double" w:sz="4" w:space="0" w:color="2C3644" w:themeColor="accent6"/>
          <w:right w:val="nil"/>
        </w:tcBorders>
      </w:tcPr>
    </w:tblStylePr>
  </w:style>
  <w:style w:type="table" w:styleId="Elencotab4">
    <w:name w:val="List Table 4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elenco4-colore1">
    <w:name w:val="List Table 4 Accent 1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BF278" w:themeColor="accent1" w:themeTint="99"/>
        <w:left w:val="single" w:sz="4" w:space="0" w:color="DBF278" w:themeColor="accent1" w:themeTint="99"/>
        <w:bottom w:val="single" w:sz="4" w:space="0" w:color="DBF278" w:themeColor="accent1" w:themeTint="99"/>
        <w:right w:val="single" w:sz="4" w:space="0" w:color="DBF278" w:themeColor="accent1" w:themeTint="99"/>
        <w:insideH w:val="single" w:sz="4" w:space="0" w:color="DBF27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3EA1F" w:themeColor="accent1"/>
          <w:left w:val="single" w:sz="4" w:space="0" w:color="C3EA1F" w:themeColor="accent1"/>
          <w:bottom w:val="single" w:sz="4" w:space="0" w:color="C3EA1F" w:themeColor="accent1"/>
          <w:right w:val="single" w:sz="4" w:space="0" w:color="C3EA1F" w:themeColor="accent1"/>
          <w:insideH w:val="nil"/>
        </w:tcBorders>
        <w:shd w:val="clear" w:color="auto" w:fill="C3EA1F" w:themeFill="accent1"/>
      </w:tcPr>
    </w:tblStylePr>
    <w:tblStylePr w:type="lastRow">
      <w:rPr>
        <w:b/>
        <w:bCs/>
      </w:rPr>
      <w:tblPr/>
      <w:tcPr>
        <w:tcBorders>
          <w:top w:val="double" w:sz="4" w:space="0" w:color="DBF278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elenco4-colore2">
    <w:name w:val="List Table 4 Accent 2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D0F852" w:themeColor="accent2" w:themeTint="99"/>
        <w:left w:val="single" w:sz="4" w:space="0" w:color="D0F852" w:themeColor="accent2" w:themeTint="99"/>
        <w:bottom w:val="single" w:sz="4" w:space="0" w:color="D0F852" w:themeColor="accent2" w:themeTint="99"/>
        <w:right w:val="single" w:sz="4" w:space="0" w:color="D0F852" w:themeColor="accent2" w:themeTint="99"/>
        <w:insideH w:val="single" w:sz="4" w:space="0" w:color="D0F852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DCB08" w:themeColor="accent2"/>
          <w:left w:val="single" w:sz="4" w:space="0" w:color="9DCB08" w:themeColor="accent2"/>
          <w:bottom w:val="single" w:sz="4" w:space="0" w:color="9DCB08" w:themeColor="accent2"/>
          <w:right w:val="single" w:sz="4" w:space="0" w:color="9DCB08" w:themeColor="accent2"/>
          <w:insideH w:val="nil"/>
        </w:tcBorders>
        <w:shd w:val="clear" w:color="auto" w:fill="9DCB08" w:themeFill="accent2"/>
      </w:tcPr>
    </w:tblStylePr>
    <w:tblStylePr w:type="lastRow">
      <w:rPr>
        <w:b/>
        <w:bCs/>
      </w:rPr>
      <w:tblPr/>
      <w:tcPr>
        <w:tcBorders>
          <w:top w:val="double" w:sz="4" w:space="0" w:color="D0F852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elenco4-colore3">
    <w:name w:val="List Table 4 Accent 3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4AEDD5" w:themeColor="accent3" w:themeTint="99"/>
        <w:left w:val="single" w:sz="4" w:space="0" w:color="4AEDD5" w:themeColor="accent3" w:themeTint="99"/>
        <w:bottom w:val="single" w:sz="4" w:space="0" w:color="4AEDD5" w:themeColor="accent3" w:themeTint="99"/>
        <w:right w:val="single" w:sz="4" w:space="0" w:color="4AEDD5" w:themeColor="accent3" w:themeTint="99"/>
        <w:insideH w:val="single" w:sz="4" w:space="0" w:color="4AEDD5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0A48E" w:themeColor="accent3"/>
          <w:left w:val="single" w:sz="4" w:space="0" w:color="10A48E" w:themeColor="accent3"/>
          <w:bottom w:val="single" w:sz="4" w:space="0" w:color="10A48E" w:themeColor="accent3"/>
          <w:right w:val="single" w:sz="4" w:space="0" w:color="10A48E" w:themeColor="accent3"/>
          <w:insideH w:val="nil"/>
        </w:tcBorders>
        <w:shd w:val="clear" w:color="auto" w:fill="10A48E" w:themeFill="accent3"/>
      </w:tcPr>
    </w:tblStylePr>
    <w:tblStylePr w:type="lastRow">
      <w:rPr>
        <w:b/>
        <w:bCs/>
      </w:rPr>
      <w:tblPr/>
      <w:tcPr>
        <w:tcBorders>
          <w:top w:val="double" w:sz="4" w:space="0" w:color="4AEDD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elenco4-colore4">
    <w:name w:val="List Table 4 Accent 4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0ECD4" w:themeColor="accent4" w:themeTint="99"/>
        <w:left w:val="single" w:sz="4" w:space="0" w:color="60ECD4" w:themeColor="accent4" w:themeTint="99"/>
        <w:bottom w:val="single" w:sz="4" w:space="0" w:color="60ECD4" w:themeColor="accent4" w:themeTint="99"/>
        <w:right w:val="single" w:sz="4" w:space="0" w:color="60ECD4" w:themeColor="accent4" w:themeTint="99"/>
        <w:insideH w:val="single" w:sz="4" w:space="0" w:color="60ECD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7C0A3" w:themeColor="accent4"/>
          <w:left w:val="single" w:sz="4" w:space="0" w:color="17C0A3" w:themeColor="accent4"/>
          <w:bottom w:val="single" w:sz="4" w:space="0" w:color="17C0A3" w:themeColor="accent4"/>
          <w:right w:val="single" w:sz="4" w:space="0" w:color="17C0A3" w:themeColor="accent4"/>
          <w:insideH w:val="nil"/>
        </w:tcBorders>
        <w:shd w:val="clear" w:color="auto" w:fill="17C0A3" w:themeFill="accent4"/>
      </w:tcPr>
    </w:tblStylePr>
    <w:tblStylePr w:type="lastRow">
      <w:rPr>
        <w:b/>
        <w:bCs/>
      </w:rPr>
      <w:tblPr/>
      <w:tcPr>
        <w:tcBorders>
          <w:top w:val="double" w:sz="4" w:space="0" w:color="60ECD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elenco4-colore5">
    <w:name w:val="List Table 4 Accent 5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0CF1CF" w:themeColor="accent5" w:themeTint="99"/>
        <w:left w:val="single" w:sz="4" w:space="0" w:color="0CF1CF" w:themeColor="accent5" w:themeTint="99"/>
        <w:bottom w:val="single" w:sz="4" w:space="0" w:color="0CF1CF" w:themeColor="accent5" w:themeTint="99"/>
        <w:right w:val="single" w:sz="4" w:space="0" w:color="0CF1CF" w:themeColor="accent5" w:themeTint="99"/>
        <w:insideH w:val="single" w:sz="4" w:space="0" w:color="0CF1CF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44F44" w:themeColor="accent5"/>
          <w:left w:val="single" w:sz="4" w:space="0" w:color="044F44" w:themeColor="accent5"/>
          <w:bottom w:val="single" w:sz="4" w:space="0" w:color="044F44" w:themeColor="accent5"/>
          <w:right w:val="single" w:sz="4" w:space="0" w:color="044F44" w:themeColor="accent5"/>
          <w:insideH w:val="nil"/>
        </w:tcBorders>
        <w:shd w:val="clear" w:color="auto" w:fill="044F44" w:themeFill="accent5"/>
      </w:tcPr>
    </w:tblStylePr>
    <w:tblStylePr w:type="lastRow">
      <w:rPr>
        <w:b/>
        <w:bCs/>
      </w:rPr>
      <w:tblPr/>
      <w:tcPr>
        <w:tcBorders>
          <w:top w:val="double" w:sz="4" w:space="0" w:color="0CF1C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elenco4-colore6">
    <w:name w:val="List Table 4 Accent 6"/>
    <w:basedOn w:val="Tabellanormale"/>
    <w:uiPriority w:val="49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6D83A1" w:themeColor="accent6" w:themeTint="99"/>
        <w:left w:val="single" w:sz="4" w:space="0" w:color="6D83A1" w:themeColor="accent6" w:themeTint="99"/>
        <w:bottom w:val="single" w:sz="4" w:space="0" w:color="6D83A1" w:themeColor="accent6" w:themeTint="99"/>
        <w:right w:val="single" w:sz="4" w:space="0" w:color="6D83A1" w:themeColor="accent6" w:themeTint="99"/>
        <w:insideH w:val="single" w:sz="4" w:space="0" w:color="6D83A1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C3644" w:themeColor="accent6"/>
          <w:left w:val="single" w:sz="4" w:space="0" w:color="2C3644" w:themeColor="accent6"/>
          <w:bottom w:val="single" w:sz="4" w:space="0" w:color="2C3644" w:themeColor="accent6"/>
          <w:right w:val="single" w:sz="4" w:space="0" w:color="2C3644" w:themeColor="accent6"/>
          <w:insideH w:val="nil"/>
        </w:tcBorders>
        <w:shd w:val="clear" w:color="auto" w:fill="2C3644" w:themeFill="accent6"/>
      </w:tcPr>
    </w:tblStylePr>
    <w:tblStylePr w:type="lastRow">
      <w:rPr>
        <w:b/>
        <w:bCs/>
      </w:rPr>
      <w:tblPr/>
      <w:tcPr>
        <w:tcBorders>
          <w:top w:val="double" w:sz="4" w:space="0" w:color="6D83A1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elenco5scura">
    <w:name w:val="List Table 5 Dark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1">
    <w:name w:val="List Table 5 Dark Accent 1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3EA1F" w:themeColor="accent1"/>
        <w:left w:val="single" w:sz="24" w:space="0" w:color="C3EA1F" w:themeColor="accent1"/>
        <w:bottom w:val="single" w:sz="24" w:space="0" w:color="C3EA1F" w:themeColor="accent1"/>
        <w:right w:val="single" w:sz="24" w:space="0" w:color="C3EA1F" w:themeColor="accent1"/>
      </w:tblBorders>
    </w:tblPr>
    <w:tcPr>
      <w:shd w:val="clear" w:color="auto" w:fill="C3EA1F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2">
    <w:name w:val="List Table 5 Dark Accent 2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DCB08" w:themeColor="accent2"/>
        <w:left w:val="single" w:sz="24" w:space="0" w:color="9DCB08" w:themeColor="accent2"/>
        <w:bottom w:val="single" w:sz="24" w:space="0" w:color="9DCB08" w:themeColor="accent2"/>
        <w:right w:val="single" w:sz="24" w:space="0" w:color="9DCB08" w:themeColor="accent2"/>
      </w:tblBorders>
    </w:tblPr>
    <w:tcPr>
      <w:shd w:val="clear" w:color="auto" w:fill="9DCB08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3">
    <w:name w:val="List Table 5 Dark Accent 3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0A48E" w:themeColor="accent3"/>
        <w:left w:val="single" w:sz="24" w:space="0" w:color="10A48E" w:themeColor="accent3"/>
        <w:bottom w:val="single" w:sz="24" w:space="0" w:color="10A48E" w:themeColor="accent3"/>
        <w:right w:val="single" w:sz="24" w:space="0" w:color="10A48E" w:themeColor="accent3"/>
      </w:tblBorders>
    </w:tblPr>
    <w:tcPr>
      <w:shd w:val="clear" w:color="auto" w:fill="10A48E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4">
    <w:name w:val="List Table 5 Dark Accent 4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7C0A3" w:themeColor="accent4"/>
        <w:left w:val="single" w:sz="24" w:space="0" w:color="17C0A3" w:themeColor="accent4"/>
        <w:bottom w:val="single" w:sz="24" w:space="0" w:color="17C0A3" w:themeColor="accent4"/>
        <w:right w:val="single" w:sz="24" w:space="0" w:color="17C0A3" w:themeColor="accent4"/>
      </w:tblBorders>
    </w:tblPr>
    <w:tcPr>
      <w:shd w:val="clear" w:color="auto" w:fill="17C0A3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5">
    <w:name w:val="List Table 5 Dark Accent 5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44F44" w:themeColor="accent5"/>
        <w:left w:val="single" w:sz="24" w:space="0" w:color="044F44" w:themeColor="accent5"/>
        <w:bottom w:val="single" w:sz="24" w:space="0" w:color="044F44" w:themeColor="accent5"/>
        <w:right w:val="single" w:sz="24" w:space="0" w:color="044F44" w:themeColor="accent5"/>
      </w:tblBorders>
    </w:tblPr>
    <w:tcPr>
      <w:shd w:val="clear" w:color="auto" w:fill="044F44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5scura-colore6">
    <w:name w:val="List Table 5 Dark Accent 6"/>
    <w:basedOn w:val="Tabellanormale"/>
    <w:uiPriority w:val="50"/>
    <w:rsid w:val="00572222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2C3644" w:themeColor="accent6"/>
        <w:left w:val="single" w:sz="24" w:space="0" w:color="2C3644" w:themeColor="accent6"/>
        <w:bottom w:val="single" w:sz="24" w:space="0" w:color="2C3644" w:themeColor="accent6"/>
        <w:right w:val="single" w:sz="24" w:space="0" w:color="2C3644" w:themeColor="accent6"/>
      </w:tblBorders>
    </w:tblPr>
    <w:tcPr>
      <w:shd w:val="clear" w:color="auto" w:fill="2C3644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Tabellaelenco6acolori">
    <w:name w:val="List Table 6 Colorful"/>
    <w:basedOn w:val="Tabellanormale"/>
    <w:uiPriority w:val="51"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laelenco6acolori-colore1">
    <w:name w:val="List Table 6 Colorful Accent 1"/>
    <w:basedOn w:val="Tabellanormale"/>
    <w:uiPriority w:val="51"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  <w:tblBorders>
        <w:top w:val="single" w:sz="4" w:space="0" w:color="C3EA1F" w:themeColor="accent1"/>
        <w:bottom w:val="single" w:sz="4" w:space="0" w:color="C3EA1F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C3EA1F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C3EA1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</w:style>
  <w:style w:type="table" w:styleId="Tabellaelenco6acolori-colore2">
    <w:name w:val="List Table 6 Colorful Accent 2"/>
    <w:basedOn w:val="Tabellanormale"/>
    <w:uiPriority w:val="51"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  <w:tblBorders>
        <w:top w:val="single" w:sz="4" w:space="0" w:color="9DCB08" w:themeColor="accent2"/>
        <w:bottom w:val="single" w:sz="4" w:space="0" w:color="9DCB08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9DCB08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9DCB0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</w:style>
  <w:style w:type="table" w:styleId="Tabellaelenco6acolori-colore3">
    <w:name w:val="List Table 6 Colorful Accent 3"/>
    <w:basedOn w:val="Tabellanormale"/>
    <w:uiPriority w:val="51"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  <w:tblBorders>
        <w:top w:val="single" w:sz="4" w:space="0" w:color="10A48E" w:themeColor="accent3"/>
        <w:bottom w:val="single" w:sz="4" w:space="0" w:color="10A48E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10A48E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10A4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</w:style>
  <w:style w:type="table" w:styleId="Tabellaelenco6acolori-colore4">
    <w:name w:val="List Table 6 Colorful Accent 4"/>
    <w:basedOn w:val="Tabellanormale"/>
    <w:uiPriority w:val="51"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  <w:tblBorders>
        <w:top w:val="single" w:sz="4" w:space="0" w:color="17C0A3" w:themeColor="accent4"/>
        <w:bottom w:val="single" w:sz="4" w:space="0" w:color="17C0A3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17C0A3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17C0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</w:style>
  <w:style w:type="table" w:styleId="Tabellaelenco6acolori-colore5">
    <w:name w:val="List Table 6 Colorful Accent 5"/>
    <w:basedOn w:val="Tabellanormale"/>
    <w:uiPriority w:val="51"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  <w:tblBorders>
        <w:top w:val="single" w:sz="4" w:space="0" w:color="044F44" w:themeColor="accent5"/>
        <w:bottom w:val="single" w:sz="4" w:space="0" w:color="044F44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044F44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044F4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</w:style>
  <w:style w:type="table" w:styleId="Tabellaelenco6acolori-colore6">
    <w:name w:val="List Table 6 Colorful Accent 6"/>
    <w:basedOn w:val="Tabellanormale"/>
    <w:uiPriority w:val="51"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  <w:tblBorders>
        <w:top w:val="single" w:sz="4" w:space="0" w:color="2C3644" w:themeColor="accent6"/>
        <w:bottom w:val="single" w:sz="4" w:space="0" w:color="2C3644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2C3644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2C3644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</w:style>
  <w:style w:type="table" w:styleId="Tabellaelenco7acolori">
    <w:name w:val="List Table 7 Colorful"/>
    <w:basedOn w:val="Tabellanormale"/>
    <w:uiPriority w:val="52"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1">
    <w:name w:val="List Table 7 Colorful Accent 1"/>
    <w:basedOn w:val="Tabellanormale"/>
    <w:uiPriority w:val="52"/>
    <w:rsid w:val="00572222"/>
    <w:pPr>
      <w:spacing w:after="0" w:line="240" w:lineRule="auto"/>
    </w:pPr>
    <w:rPr>
      <w:color w:val="95B511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3EA1F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3EA1F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3EA1F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3EA1F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F3FAD2" w:themeFill="accent1" w:themeFillTint="33"/>
      </w:tcPr>
    </w:tblStylePr>
    <w:tblStylePr w:type="band1Horz">
      <w:tblPr/>
      <w:tcPr>
        <w:shd w:val="clear" w:color="auto" w:fill="F3FAD2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2">
    <w:name w:val="List Table 7 Colorful Accent 2"/>
    <w:basedOn w:val="Tabellanormale"/>
    <w:uiPriority w:val="52"/>
    <w:rsid w:val="00572222"/>
    <w:pPr>
      <w:spacing w:after="0" w:line="240" w:lineRule="auto"/>
    </w:pPr>
    <w:rPr>
      <w:color w:val="749706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DCB08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DCB08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DCB08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DCB08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EFFCC5" w:themeFill="accent2" w:themeFillTint="33"/>
      </w:tcPr>
    </w:tblStylePr>
    <w:tblStylePr w:type="band1Horz">
      <w:tblPr/>
      <w:tcPr>
        <w:shd w:val="clear" w:color="auto" w:fill="EFFCC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3">
    <w:name w:val="List Table 7 Colorful Accent 3"/>
    <w:basedOn w:val="Tabellanormale"/>
    <w:uiPriority w:val="52"/>
    <w:rsid w:val="00572222"/>
    <w:pPr>
      <w:spacing w:after="0" w:line="240" w:lineRule="auto"/>
    </w:pPr>
    <w:rPr>
      <w:color w:val="0C7A6A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0A48E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0A48E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0A48E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0A48E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C2F9F1" w:themeFill="accent3" w:themeFillTint="33"/>
      </w:tcPr>
    </w:tblStylePr>
    <w:tblStylePr w:type="band1Horz">
      <w:tblPr/>
      <w:tcPr>
        <w:shd w:val="clear" w:color="auto" w:fill="C2F9F1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4">
    <w:name w:val="List Table 7 Colorful Accent 4"/>
    <w:basedOn w:val="Tabellanormale"/>
    <w:uiPriority w:val="52"/>
    <w:rsid w:val="00572222"/>
    <w:pPr>
      <w:spacing w:after="0" w:line="240" w:lineRule="auto"/>
    </w:pPr>
    <w:rPr>
      <w:color w:val="118F79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7C0A3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7C0A3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7C0A3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7C0A3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CAF8F0" w:themeFill="accent4" w:themeFillTint="33"/>
      </w:tcPr>
    </w:tblStylePr>
    <w:tblStylePr w:type="band1Horz">
      <w:tblPr/>
      <w:tcPr>
        <w:shd w:val="clear" w:color="auto" w:fill="CAF8F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5">
    <w:name w:val="List Table 7 Colorful Accent 5"/>
    <w:basedOn w:val="Tabellanormale"/>
    <w:uiPriority w:val="52"/>
    <w:rsid w:val="00572222"/>
    <w:pPr>
      <w:spacing w:after="0" w:line="240" w:lineRule="auto"/>
    </w:pPr>
    <w:rPr>
      <w:color w:val="033B32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44F44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44F44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44F44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44F44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ADFBEF" w:themeFill="accent5" w:themeFillTint="33"/>
      </w:tcPr>
    </w:tblStylePr>
    <w:tblStylePr w:type="band1Horz">
      <w:tblPr/>
      <w:tcPr>
        <w:shd w:val="clear" w:color="auto" w:fill="ADFBE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ellaelenco7acolori-colore6">
    <w:name w:val="List Table 7 Colorful Accent 6"/>
    <w:basedOn w:val="Tabellanormale"/>
    <w:uiPriority w:val="52"/>
    <w:rsid w:val="00572222"/>
    <w:pPr>
      <w:spacing w:after="0" w:line="240" w:lineRule="auto"/>
    </w:pPr>
    <w:rPr>
      <w:color w:val="212832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C3644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C3644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C3644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C3644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CED5DF" w:themeFill="accent6" w:themeFillTint="33"/>
      </w:tcPr>
    </w:tblStylePr>
    <w:tblStylePr w:type="band1Horz">
      <w:tblPr/>
      <w:tcPr>
        <w:shd w:val="clear" w:color="auto" w:fill="CED5DF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stomacro">
    <w:name w:val="macro"/>
    <w:link w:val="TestomacroCarattere"/>
    <w:uiPriority w:val="99"/>
    <w:semiHidden/>
    <w:unhideWhenUsed/>
    <w:rsid w:val="0057222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kern w:val="16"/>
      <w14:ligatures w14:val="standardContextual"/>
      <w14:numForm w14:val="oldStyle"/>
      <w14:numSpacing w14:val="proportional"/>
      <w14:cntxtAlts/>
    </w:rPr>
  </w:style>
  <w:style w:type="character" w:customStyle="1" w:styleId="TestomacroCarattere">
    <w:name w:val="Testo macro Carattere"/>
    <w:basedOn w:val="Carpredefinitoparagrafo"/>
    <w:link w:val="Testomacro"/>
    <w:uiPriority w:val="99"/>
    <w:semiHidden/>
    <w:rsid w:val="00572222"/>
    <w:rPr>
      <w:rFonts w:ascii="Consolas" w:hAnsi="Consolas"/>
      <w:kern w:val="16"/>
      <w:sz w:val="22"/>
      <w14:ligatures w14:val="standardContextual"/>
      <w14:numForm w14:val="oldStyle"/>
      <w14:numSpacing w14:val="proportional"/>
      <w14:cntxtAlts/>
    </w:rPr>
  </w:style>
  <w:style w:type="table" w:styleId="Grigliamedia1">
    <w:name w:val="Medium Grid 1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Grigliamedia1-Colore1">
    <w:name w:val="Medium Grid 1 Accent 1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D2EF57" w:themeColor="accent1" w:themeTint="BF"/>
        <w:left w:val="single" w:sz="8" w:space="0" w:color="D2EF57" w:themeColor="accent1" w:themeTint="BF"/>
        <w:bottom w:val="single" w:sz="8" w:space="0" w:color="D2EF57" w:themeColor="accent1" w:themeTint="BF"/>
        <w:right w:val="single" w:sz="8" w:space="0" w:color="D2EF57" w:themeColor="accent1" w:themeTint="BF"/>
        <w:insideH w:val="single" w:sz="8" w:space="0" w:color="D2EF57" w:themeColor="accent1" w:themeTint="BF"/>
        <w:insideV w:val="single" w:sz="8" w:space="0" w:color="D2EF57" w:themeColor="accent1" w:themeTint="BF"/>
      </w:tblBorders>
    </w:tblPr>
    <w:tcPr>
      <w:shd w:val="clear" w:color="auto" w:fill="F0F9C7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2EF57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F48F" w:themeFill="accent1" w:themeFillTint="7F"/>
      </w:tcPr>
    </w:tblStylePr>
    <w:tblStylePr w:type="band1Horz">
      <w:tblPr/>
      <w:tcPr>
        <w:shd w:val="clear" w:color="auto" w:fill="E1F48F" w:themeFill="accent1" w:themeFillTint="7F"/>
      </w:tcPr>
    </w:tblStylePr>
  </w:style>
  <w:style w:type="table" w:styleId="Grigliamedia1-Colore2">
    <w:name w:val="Medium Grid 1 Accent 2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C4F627" w:themeColor="accent2" w:themeTint="BF"/>
        <w:left w:val="single" w:sz="8" w:space="0" w:color="C4F627" w:themeColor="accent2" w:themeTint="BF"/>
        <w:bottom w:val="single" w:sz="8" w:space="0" w:color="C4F627" w:themeColor="accent2" w:themeTint="BF"/>
        <w:right w:val="single" w:sz="8" w:space="0" w:color="C4F627" w:themeColor="accent2" w:themeTint="BF"/>
        <w:insideH w:val="single" w:sz="8" w:space="0" w:color="C4F627" w:themeColor="accent2" w:themeTint="BF"/>
        <w:insideV w:val="single" w:sz="8" w:space="0" w:color="C4F627" w:themeColor="accent2" w:themeTint="BF"/>
      </w:tblBorders>
    </w:tblPr>
    <w:tcPr>
      <w:shd w:val="clear" w:color="auto" w:fill="EBFCB7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4F627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F96F" w:themeFill="accent2" w:themeFillTint="7F"/>
      </w:tcPr>
    </w:tblStylePr>
    <w:tblStylePr w:type="band1Horz">
      <w:tblPr/>
      <w:tcPr>
        <w:shd w:val="clear" w:color="auto" w:fill="D8F96F" w:themeFill="accent2" w:themeFillTint="7F"/>
      </w:tcPr>
    </w:tblStylePr>
  </w:style>
  <w:style w:type="table" w:styleId="Grigliamedia1-Colore3">
    <w:name w:val="Medium Grid 1 Accent 3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DE9CA" w:themeColor="accent3" w:themeTint="BF"/>
        <w:left w:val="single" w:sz="8" w:space="0" w:color="1DE9CA" w:themeColor="accent3" w:themeTint="BF"/>
        <w:bottom w:val="single" w:sz="8" w:space="0" w:color="1DE9CA" w:themeColor="accent3" w:themeTint="BF"/>
        <w:right w:val="single" w:sz="8" w:space="0" w:color="1DE9CA" w:themeColor="accent3" w:themeTint="BF"/>
        <w:insideH w:val="single" w:sz="8" w:space="0" w:color="1DE9CA" w:themeColor="accent3" w:themeTint="BF"/>
        <w:insideV w:val="single" w:sz="8" w:space="0" w:color="1DE9CA" w:themeColor="accent3" w:themeTint="BF"/>
      </w:tblBorders>
    </w:tblPr>
    <w:tcPr>
      <w:shd w:val="clear" w:color="auto" w:fill="B4F7E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1DE9CA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68F0DC" w:themeFill="accent3" w:themeFillTint="7F"/>
      </w:tcPr>
    </w:tblStylePr>
    <w:tblStylePr w:type="band1Horz">
      <w:tblPr/>
      <w:tcPr>
        <w:shd w:val="clear" w:color="auto" w:fill="68F0DC" w:themeFill="accent3" w:themeFillTint="7F"/>
      </w:tcPr>
    </w:tblStylePr>
  </w:style>
  <w:style w:type="table" w:styleId="Grigliamedia1-Colore4">
    <w:name w:val="Medium Grid 1 Accent 4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39E7C9" w:themeColor="accent4" w:themeTint="BF"/>
        <w:left w:val="single" w:sz="8" w:space="0" w:color="39E7C9" w:themeColor="accent4" w:themeTint="BF"/>
        <w:bottom w:val="single" w:sz="8" w:space="0" w:color="39E7C9" w:themeColor="accent4" w:themeTint="BF"/>
        <w:right w:val="single" w:sz="8" w:space="0" w:color="39E7C9" w:themeColor="accent4" w:themeTint="BF"/>
        <w:insideH w:val="single" w:sz="8" w:space="0" w:color="39E7C9" w:themeColor="accent4" w:themeTint="BF"/>
        <w:insideV w:val="single" w:sz="8" w:space="0" w:color="39E7C9" w:themeColor="accent4" w:themeTint="BF"/>
      </w:tblBorders>
    </w:tblPr>
    <w:tcPr>
      <w:shd w:val="clear" w:color="auto" w:fill="BDF7ED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39E7C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BEFDB" w:themeFill="accent4" w:themeFillTint="7F"/>
      </w:tcPr>
    </w:tblStylePr>
    <w:tblStylePr w:type="band1Horz">
      <w:tblPr/>
      <w:tcPr>
        <w:shd w:val="clear" w:color="auto" w:fill="7BEFDB" w:themeFill="accent4" w:themeFillTint="7F"/>
      </w:tcPr>
    </w:tblStylePr>
  </w:style>
  <w:style w:type="table" w:styleId="Grigliamedia1-Colore5">
    <w:name w:val="Medium Grid 1 Accent 5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9B49B" w:themeColor="accent5" w:themeTint="BF"/>
        <w:left w:val="single" w:sz="8" w:space="0" w:color="09B49B" w:themeColor="accent5" w:themeTint="BF"/>
        <w:bottom w:val="single" w:sz="8" w:space="0" w:color="09B49B" w:themeColor="accent5" w:themeTint="BF"/>
        <w:right w:val="single" w:sz="8" w:space="0" w:color="09B49B" w:themeColor="accent5" w:themeTint="BF"/>
        <w:insideH w:val="single" w:sz="8" w:space="0" w:color="09B49B" w:themeColor="accent5" w:themeTint="BF"/>
        <w:insideV w:val="single" w:sz="8" w:space="0" w:color="09B49B" w:themeColor="accent5" w:themeTint="BF"/>
      </w:tblBorders>
    </w:tblPr>
    <w:tcPr>
      <w:shd w:val="clear" w:color="auto" w:fill="9AFAEB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9B49B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34F4D8" w:themeFill="accent5" w:themeFillTint="7F"/>
      </w:tcPr>
    </w:tblStylePr>
    <w:tblStylePr w:type="band1Horz">
      <w:tblPr/>
      <w:tcPr>
        <w:shd w:val="clear" w:color="auto" w:fill="34F4D8" w:themeFill="accent5" w:themeFillTint="7F"/>
      </w:tcPr>
    </w:tblStylePr>
  </w:style>
  <w:style w:type="table" w:styleId="Grigliamedia1-Colore6">
    <w:name w:val="Medium Grid 1 Accent 6"/>
    <w:basedOn w:val="Tabellanormale"/>
    <w:uiPriority w:val="67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536680" w:themeColor="accent6" w:themeTint="BF"/>
        <w:left w:val="single" w:sz="8" w:space="0" w:color="536680" w:themeColor="accent6" w:themeTint="BF"/>
        <w:bottom w:val="single" w:sz="8" w:space="0" w:color="536680" w:themeColor="accent6" w:themeTint="BF"/>
        <w:right w:val="single" w:sz="8" w:space="0" w:color="536680" w:themeColor="accent6" w:themeTint="BF"/>
        <w:insideH w:val="single" w:sz="8" w:space="0" w:color="536680" w:themeColor="accent6" w:themeTint="BF"/>
        <w:insideV w:val="single" w:sz="8" w:space="0" w:color="536680" w:themeColor="accent6" w:themeTint="BF"/>
      </w:tblBorders>
    </w:tblPr>
    <w:tcPr>
      <w:shd w:val="clear" w:color="auto" w:fill="C3CCD8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536680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698B1" w:themeFill="accent6" w:themeFillTint="7F"/>
      </w:tcPr>
    </w:tblStylePr>
    <w:tblStylePr w:type="band1Horz">
      <w:tblPr/>
      <w:tcPr>
        <w:shd w:val="clear" w:color="auto" w:fill="8698B1" w:themeFill="accent6" w:themeFillTint="7F"/>
      </w:tcPr>
    </w:tblStylePr>
  </w:style>
  <w:style w:type="table" w:styleId="Grigliamedia2">
    <w:name w:val="Medium Grid 2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1">
    <w:name w:val="Medium Grid 2 Accent 1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3EA1F" w:themeColor="accent1"/>
        <w:left w:val="single" w:sz="8" w:space="0" w:color="C3EA1F" w:themeColor="accent1"/>
        <w:bottom w:val="single" w:sz="8" w:space="0" w:color="C3EA1F" w:themeColor="accent1"/>
        <w:right w:val="single" w:sz="8" w:space="0" w:color="C3EA1F" w:themeColor="accent1"/>
        <w:insideH w:val="single" w:sz="8" w:space="0" w:color="C3EA1F" w:themeColor="accent1"/>
        <w:insideV w:val="single" w:sz="8" w:space="0" w:color="C3EA1F" w:themeColor="accent1"/>
      </w:tblBorders>
    </w:tblPr>
    <w:tcPr>
      <w:shd w:val="clear" w:color="auto" w:fill="F0F9C7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F9FDE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3FAD2" w:themeFill="accent1" w:themeFillTint="33"/>
      </w:tcPr>
    </w:tblStylePr>
    <w:tblStylePr w:type="band1Vert">
      <w:tblPr/>
      <w:tcPr>
        <w:shd w:val="clear" w:color="auto" w:fill="E1F48F" w:themeFill="accent1" w:themeFillTint="7F"/>
      </w:tcPr>
    </w:tblStylePr>
    <w:tblStylePr w:type="band1Horz">
      <w:tblPr/>
      <w:tcPr>
        <w:tcBorders>
          <w:insideH w:val="single" w:sz="6" w:space="0" w:color="C3EA1F" w:themeColor="accent1"/>
          <w:insideV w:val="single" w:sz="6" w:space="0" w:color="C3EA1F" w:themeColor="accent1"/>
        </w:tcBorders>
        <w:shd w:val="clear" w:color="auto" w:fill="E1F48F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2">
    <w:name w:val="Medium Grid 2 Accent 2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DCB08" w:themeColor="accent2"/>
        <w:left w:val="single" w:sz="8" w:space="0" w:color="9DCB08" w:themeColor="accent2"/>
        <w:bottom w:val="single" w:sz="8" w:space="0" w:color="9DCB08" w:themeColor="accent2"/>
        <w:right w:val="single" w:sz="8" w:space="0" w:color="9DCB08" w:themeColor="accent2"/>
        <w:insideH w:val="single" w:sz="8" w:space="0" w:color="9DCB08" w:themeColor="accent2"/>
        <w:insideV w:val="single" w:sz="8" w:space="0" w:color="9DCB08" w:themeColor="accent2"/>
      </w:tblBorders>
    </w:tblPr>
    <w:tcPr>
      <w:shd w:val="clear" w:color="auto" w:fill="EBFCB7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7FEE2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FCC5" w:themeFill="accent2" w:themeFillTint="33"/>
      </w:tcPr>
    </w:tblStylePr>
    <w:tblStylePr w:type="band1Vert">
      <w:tblPr/>
      <w:tcPr>
        <w:shd w:val="clear" w:color="auto" w:fill="D8F96F" w:themeFill="accent2" w:themeFillTint="7F"/>
      </w:tcPr>
    </w:tblStylePr>
    <w:tblStylePr w:type="band1Horz">
      <w:tblPr/>
      <w:tcPr>
        <w:tcBorders>
          <w:insideH w:val="single" w:sz="6" w:space="0" w:color="9DCB08" w:themeColor="accent2"/>
          <w:insideV w:val="single" w:sz="6" w:space="0" w:color="9DCB08" w:themeColor="accent2"/>
        </w:tcBorders>
        <w:shd w:val="clear" w:color="auto" w:fill="D8F96F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3">
    <w:name w:val="Medium Grid 2 Accent 3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0A48E" w:themeColor="accent3"/>
        <w:left w:val="single" w:sz="8" w:space="0" w:color="10A48E" w:themeColor="accent3"/>
        <w:bottom w:val="single" w:sz="8" w:space="0" w:color="10A48E" w:themeColor="accent3"/>
        <w:right w:val="single" w:sz="8" w:space="0" w:color="10A48E" w:themeColor="accent3"/>
        <w:insideH w:val="single" w:sz="8" w:space="0" w:color="10A48E" w:themeColor="accent3"/>
        <w:insideV w:val="single" w:sz="8" w:space="0" w:color="10A48E" w:themeColor="accent3"/>
      </w:tblBorders>
    </w:tblPr>
    <w:tcPr>
      <w:shd w:val="clear" w:color="auto" w:fill="B4F7ED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E1FCF8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2F9F1" w:themeFill="accent3" w:themeFillTint="33"/>
      </w:tcPr>
    </w:tblStylePr>
    <w:tblStylePr w:type="band1Vert">
      <w:tblPr/>
      <w:tcPr>
        <w:shd w:val="clear" w:color="auto" w:fill="68F0DC" w:themeFill="accent3" w:themeFillTint="7F"/>
      </w:tcPr>
    </w:tblStylePr>
    <w:tblStylePr w:type="band1Horz">
      <w:tblPr/>
      <w:tcPr>
        <w:tcBorders>
          <w:insideH w:val="single" w:sz="6" w:space="0" w:color="10A48E" w:themeColor="accent3"/>
          <w:insideV w:val="single" w:sz="6" w:space="0" w:color="10A48E" w:themeColor="accent3"/>
        </w:tcBorders>
        <w:shd w:val="clear" w:color="auto" w:fill="68F0D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4">
    <w:name w:val="Medium Grid 2 Accent 4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7C0A3" w:themeColor="accent4"/>
        <w:left w:val="single" w:sz="8" w:space="0" w:color="17C0A3" w:themeColor="accent4"/>
        <w:bottom w:val="single" w:sz="8" w:space="0" w:color="17C0A3" w:themeColor="accent4"/>
        <w:right w:val="single" w:sz="8" w:space="0" w:color="17C0A3" w:themeColor="accent4"/>
        <w:insideH w:val="single" w:sz="8" w:space="0" w:color="17C0A3" w:themeColor="accent4"/>
        <w:insideV w:val="single" w:sz="8" w:space="0" w:color="17C0A3" w:themeColor="accent4"/>
      </w:tblBorders>
    </w:tblPr>
    <w:tcPr>
      <w:shd w:val="clear" w:color="auto" w:fill="BDF7ED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5FCF8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AF8F0" w:themeFill="accent4" w:themeFillTint="33"/>
      </w:tcPr>
    </w:tblStylePr>
    <w:tblStylePr w:type="band1Vert">
      <w:tblPr/>
      <w:tcPr>
        <w:shd w:val="clear" w:color="auto" w:fill="7BEFDB" w:themeFill="accent4" w:themeFillTint="7F"/>
      </w:tcPr>
    </w:tblStylePr>
    <w:tblStylePr w:type="band1Horz">
      <w:tblPr/>
      <w:tcPr>
        <w:tcBorders>
          <w:insideH w:val="single" w:sz="6" w:space="0" w:color="17C0A3" w:themeColor="accent4"/>
          <w:insideV w:val="single" w:sz="6" w:space="0" w:color="17C0A3" w:themeColor="accent4"/>
        </w:tcBorders>
        <w:shd w:val="clear" w:color="auto" w:fill="7BEFDB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5">
    <w:name w:val="Medium Grid 2 Accent 5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44F44" w:themeColor="accent5"/>
        <w:left w:val="single" w:sz="8" w:space="0" w:color="044F44" w:themeColor="accent5"/>
        <w:bottom w:val="single" w:sz="8" w:space="0" w:color="044F44" w:themeColor="accent5"/>
        <w:right w:val="single" w:sz="8" w:space="0" w:color="044F44" w:themeColor="accent5"/>
        <w:insideH w:val="single" w:sz="8" w:space="0" w:color="044F44" w:themeColor="accent5"/>
        <w:insideV w:val="single" w:sz="8" w:space="0" w:color="044F44" w:themeColor="accent5"/>
      </w:tblBorders>
    </w:tblPr>
    <w:tcPr>
      <w:shd w:val="clear" w:color="auto" w:fill="9AFAEB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D7FDF7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DFBEF" w:themeFill="accent5" w:themeFillTint="33"/>
      </w:tcPr>
    </w:tblStylePr>
    <w:tblStylePr w:type="band1Vert">
      <w:tblPr/>
      <w:tcPr>
        <w:shd w:val="clear" w:color="auto" w:fill="34F4D8" w:themeFill="accent5" w:themeFillTint="7F"/>
      </w:tcPr>
    </w:tblStylePr>
    <w:tblStylePr w:type="band1Horz">
      <w:tblPr/>
      <w:tcPr>
        <w:tcBorders>
          <w:insideH w:val="single" w:sz="6" w:space="0" w:color="044F44" w:themeColor="accent5"/>
          <w:insideV w:val="single" w:sz="6" w:space="0" w:color="044F44" w:themeColor="accent5"/>
        </w:tcBorders>
        <w:shd w:val="clear" w:color="auto" w:fill="34F4D8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2-Colore6">
    <w:name w:val="Medium Grid 2 Accent 6"/>
    <w:basedOn w:val="Tabellanormale"/>
    <w:uiPriority w:val="68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2C3644" w:themeColor="accent6"/>
        <w:left w:val="single" w:sz="8" w:space="0" w:color="2C3644" w:themeColor="accent6"/>
        <w:bottom w:val="single" w:sz="8" w:space="0" w:color="2C3644" w:themeColor="accent6"/>
        <w:right w:val="single" w:sz="8" w:space="0" w:color="2C3644" w:themeColor="accent6"/>
        <w:insideH w:val="single" w:sz="8" w:space="0" w:color="2C3644" w:themeColor="accent6"/>
        <w:insideV w:val="single" w:sz="8" w:space="0" w:color="2C3644" w:themeColor="accent6"/>
      </w:tblBorders>
    </w:tblPr>
    <w:tcPr>
      <w:shd w:val="clear" w:color="auto" w:fill="C3CCD8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E7EAEF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D5DF" w:themeFill="accent6" w:themeFillTint="33"/>
      </w:tcPr>
    </w:tblStylePr>
    <w:tblStylePr w:type="band1Vert">
      <w:tblPr/>
      <w:tcPr>
        <w:shd w:val="clear" w:color="auto" w:fill="8698B1" w:themeFill="accent6" w:themeFillTint="7F"/>
      </w:tcPr>
    </w:tblStylePr>
    <w:tblStylePr w:type="band1Horz">
      <w:tblPr/>
      <w:tcPr>
        <w:tcBorders>
          <w:insideH w:val="single" w:sz="6" w:space="0" w:color="2C3644" w:themeColor="accent6"/>
          <w:insideV w:val="single" w:sz="6" w:space="0" w:color="2C3644" w:themeColor="accent6"/>
        </w:tcBorders>
        <w:shd w:val="clear" w:color="auto" w:fill="8698B1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Grigliamedia3">
    <w:name w:val="Medium Grid 3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Grigliamedia3-Colore1">
    <w:name w:val="Medium Grid 3 Accent 1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0F9C7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3EA1F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3EA1F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3EA1F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3EA1F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1F48F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1F48F" w:themeFill="accent1" w:themeFillTint="7F"/>
      </w:tcPr>
    </w:tblStylePr>
  </w:style>
  <w:style w:type="table" w:styleId="Grigliamedia3-Colore2">
    <w:name w:val="Medium Grid 3 Accent 2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BFCB7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DCB08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DCB08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DCB08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DCB08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8F96F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8F96F" w:themeFill="accent2" w:themeFillTint="7F"/>
      </w:tcPr>
    </w:tblStylePr>
  </w:style>
  <w:style w:type="table" w:styleId="Grigliamedia3-Colore3">
    <w:name w:val="Medium Grid 3 Accent 3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4F7E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0A48E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0A48E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0A48E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0A48E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68F0D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68F0DC" w:themeFill="accent3" w:themeFillTint="7F"/>
      </w:tcPr>
    </w:tblStylePr>
  </w:style>
  <w:style w:type="table" w:styleId="Grigliamedia3-Colore4">
    <w:name w:val="Medium Grid 3 Accent 4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BDF7ED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7C0A3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7C0A3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7C0A3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7C0A3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7BEFDB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7BEFDB" w:themeFill="accent4" w:themeFillTint="7F"/>
      </w:tcPr>
    </w:tblStylePr>
  </w:style>
  <w:style w:type="table" w:styleId="Grigliamedia3-Colore5">
    <w:name w:val="Medium Grid 3 Accent 5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9AFAEB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44F44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44F44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44F44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44F44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34F4D8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34F4D8" w:themeFill="accent5" w:themeFillTint="7F"/>
      </w:tcPr>
    </w:tblStylePr>
  </w:style>
  <w:style w:type="table" w:styleId="Grigliamedia3-Colore6">
    <w:name w:val="Medium Grid 3 Accent 6"/>
    <w:basedOn w:val="Tabellanormale"/>
    <w:uiPriority w:val="69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3CCD8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3644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C3644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C3644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C3644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698B1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698B1" w:themeFill="accent6" w:themeFillTint="7F"/>
      </w:tcPr>
    </w:tblStylePr>
  </w:style>
  <w:style w:type="table" w:styleId="Elencomedio1">
    <w:name w:val="Medium List 1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Elencomedio1-Colore1">
    <w:name w:val="Medium List 1 Accent 1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3EA1F" w:themeColor="accent1"/>
        <w:bottom w:val="single" w:sz="8" w:space="0" w:color="C3EA1F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3EA1F" w:themeColor="accent1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C3EA1F" w:themeColor="accent1"/>
          <w:bottom w:val="single" w:sz="8" w:space="0" w:color="C3EA1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3EA1F" w:themeColor="accent1"/>
          <w:bottom w:val="single" w:sz="8" w:space="0" w:color="C3EA1F" w:themeColor="accent1"/>
        </w:tcBorders>
      </w:tcPr>
    </w:tblStylePr>
    <w:tblStylePr w:type="band1Vert">
      <w:tblPr/>
      <w:tcPr>
        <w:shd w:val="clear" w:color="auto" w:fill="F0F9C7" w:themeFill="accent1" w:themeFillTint="3F"/>
      </w:tcPr>
    </w:tblStylePr>
    <w:tblStylePr w:type="band1Horz">
      <w:tblPr/>
      <w:tcPr>
        <w:shd w:val="clear" w:color="auto" w:fill="F0F9C7" w:themeFill="accent1" w:themeFillTint="3F"/>
      </w:tcPr>
    </w:tblStylePr>
  </w:style>
  <w:style w:type="table" w:styleId="Elencomedio1-Colore2">
    <w:name w:val="Medium List 1 Accent 2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DCB08" w:themeColor="accent2"/>
        <w:bottom w:val="single" w:sz="8" w:space="0" w:color="9DCB08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DCB08" w:themeColor="accent2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9DCB08" w:themeColor="accent2"/>
          <w:bottom w:val="single" w:sz="8" w:space="0" w:color="9DCB08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DCB08" w:themeColor="accent2"/>
          <w:bottom w:val="single" w:sz="8" w:space="0" w:color="9DCB08" w:themeColor="accent2"/>
        </w:tcBorders>
      </w:tcPr>
    </w:tblStylePr>
    <w:tblStylePr w:type="band1Vert">
      <w:tblPr/>
      <w:tcPr>
        <w:shd w:val="clear" w:color="auto" w:fill="EBFCB7" w:themeFill="accent2" w:themeFillTint="3F"/>
      </w:tcPr>
    </w:tblStylePr>
    <w:tblStylePr w:type="band1Horz">
      <w:tblPr/>
      <w:tcPr>
        <w:shd w:val="clear" w:color="auto" w:fill="EBFCB7" w:themeFill="accent2" w:themeFillTint="3F"/>
      </w:tcPr>
    </w:tblStylePr>
  </w:style>
  <w:style w:type="table" w:styleId="Elencomedio1-Colore3">
    <w:name w:val="Medium List 1 Accent 3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0A48E" w:themeColor="accent3"/>
        <w:bottom w:val="single" w:sz="8" w:space="0" w:color="10A48E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0A48E" w:themeColor="accent3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10A48E" w:themeColor="accent3"/>
          <w:bottom w:val="single" w:sz="8" w:space="0" w:color="10A48E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0A48E" w:themeColor="accent3"/>
          <w:bottom w:val="single" w:sz="8" w:space="0" w:color="10A48E" w:themeColor="accent3"/>
        </w:tcBorders>
      </w:tcPr>
    </w:tblStylePr>
    <w:tblStylePr w:type="band1Vert">
      <w:tblPr/>
      <w:tcPr>
        <w:shd w:val="clear" w:color="auto" w:fill="B4F7ED" w:themeFill="accent3" w:themeFillTint="3F"/>
      </w:tcPr>
    </w:tblStylePr>
    <w:tblStylePr w:type="band1Horz">
      <w:tblPr/>
      <w:tcPr>
        <w:shd w:val="clear" w:color="auto" w:fill="B4F7ED" w:themeFill="accent3" w:themeFillTint="3F"/>
      </w:tcPr>
    </w:tblStylePr>
  </w:style>
  <w:style w:type="table" w:styleId="Elencomedio1-Colore4">
    <w:name w:val="Medium List 1 Accent 4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7C0A3" w:themeColor="accent4"/>
        <w:bottom w:val="single" w:sz="8" w:space="0" w:color="17C0A3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7C0A3" w:themeColor="accent4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17C0A3" w:themeColor="accent4"/>
          <w:bottom w:val="single" w:sz="8" w:space="0" w:color="17C0A3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7C0A3" w:themeColor="accent4"/>
          <w:bottom w:val="single" w:sz="8" w:space="0" w:color="17C0A3" w:themeColor="accent4"/>
        </w:tcBorders>
      </w:tcPr>
    </w:tblStylePr>
    <w:tblStylePr w:type="band1Vert">
      <w:tblPr/>
      <w:tcPr>
        <w:shd w:val="clear" w:color="auto" w:fill="BDF7ED" w:themeFill="accent4" w:themeFillTint="3F"/>
      </w:tcPr>
    </w:tblStylePr>
    <w:tblStylePr w:type="band1Horz">
      <w:tblPr/>
      <w:tcPr>
        <w:shd w:val="clear" w:color="auto" w:fill="BDF7ED" w:themeFill="accent4" w:themeFillTint="3F"/>
      </w:tcPr>
    </w:tblStylePr>
  </w:style>
  <w:style w:type="table" w:styleId="Elencomedio1-Colore5">
    <w:name w:val="Medium List 1 Accent 5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44F44" w:themeColor="accent5"/>
        <w:bottom w:val="single" w:sz="8" w:space="0" w:color="044F44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44F44" w:themeColor="accent5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044F44" w:themeColor="accent5"/>
          <w:bottom w:val="single" w:sz="8" w:space="0" w:color="044F4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44F44" w:themeColor="accent5"/>
          <w:bottom w:val="single" w:sz="8" w:space="0" w:color="044F44" w:themeColor="accent5"/>
        </w:tcBorders>
      </w:tcPr>
    </w:tblStylePr>
    <w:tblStylePr w:type="band1Vert">
      <w:tblPr/>
      <w:tcPr>
        <w:shd w:val="clear" w:color="auto" w:fill="9AFAEB" w:themeFill="accent5" w:themeFillTint="3F"/>
      </w:tcPr>
    </w:tblStylePr>
    <w:tblStylePr w:type="band1Horz">
      <w:tblPr/>
      <w:tcPr>
        <w:shd w:val="clear" w:color="auto" w:fill="9AFAEB" w:themeFill="accent5" w:themeFillTint="3F"/>
      </w:tcPr>
    </w:tblStylePr>
  </w:style>
  <w:style w:type="table" w:styleId="Elencomedio1-Colore6">
    <w:name w:val="Medium List 1 Accent 6"/>
    <w:basedOn w:val="Tabellanormale"/>
    <w:uiPriority w:val="65"/>
    <w:semiHidden/>
    <w:unhideWhenUsed/>
    <w:rsid w:val="0057222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2C3644" w:themeColor="accent6"/>
        <w:bottom w:val="single" w:sz="8" w:space="0" w:color="2C3644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C3644" w:themeColor="accent6"/>
        </w:tcBorders>
      </w:tcPr>
    </w:tblStylePr>
    <w:tblStylePr w:type="lastRow">
      <w:rPr>
        <w:b/>
        <w:bCs/>
        <w:color w:val="2C3644" w:themeColor="text2"/>
      </w:rPr>
      <w:tblPr/>
      <w:tcPr>
        <w:tcBorders>
          <w:top w:val="single" w:sz="8" w:space="0" w:color="2C3644" w:themeColor="accent6"/>
          <w:bottom w:val="single" w:sz="8" w:space="0" w:color="2C3644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C3644" w:themeColor="accent6"/>
          <w:bottom w:val="single" w:sz="8" w:space="0" w:color="2C3644" w:themeColor="accent6"/>
        </w:tcBorders>
      </w:tcPr>
    </w:tblStylePr>
    <w:tblStylePr w:type="band1Vert">
      <w:tblPr/>
      <w:tcPr>
        <w:shd w:val="clear" w:color="auto" w:fill="C3CCD8" w:themeFill="accent6" w:themeFillTint="3F"/>
      </w:tcPr>
    </w:tblStylePr>
    <w:tblStylePr w:type="band1Horz">
      <w:tblPr/>
      <w:tcPr>
        <w:shd w:val="clear" w:color="auto" w:fill="C3CCD8" w:themeFill="accent6" w:themeFillTint="3F"/>
      </w:tcPr>
    </w:tblStylePr>
  </w:style>
  <w:style w:type="table" w:styleId="Elencomedio2">
    <w:name w:val="Medium List 2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1">
    <w:name w:val="Medium List 2 Accent 1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3EA1F" w:themeColor="accent1"/>
        <w:left w:val="single" w:sz="8" w:space="0" w:color="C3EA1F" w:themeColor="accent1"/>
        <w:bottom w:val="single" w:sz="8" w:space="0" w:color="C3EA1F" w:themeColor="accent1"/>
        <w:right w:val="single" w:sz="8" w:space="0" w:color="C3EA1F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3EA1F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3EA1F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3EA1F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0F9C7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0F9C7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2">
    <w:name w:val="Medium List 2 Accent 2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DCB08" w:themeColor="accent2"/>
        <w:left w:val="single" w:sz="8" w:space="0" w:color="9DCB08" w:themeColor="accent2"/>
        <w:bottom w:val="single" w:sz="8" w:space="0" w:color="9DCB08" w:themeColor="accent2"/>
        <w:right w:val="single" w:sz="8" w:space="0" w:color="9DCB08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DCB08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DCB08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DCB08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BFCB7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BFCB7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3">
    <w:name w:val="Medium List 2 Accent 3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0A48E" w:themeColor="accent3"/>
        <w:left w:val="single" w:sz="8" w:space="0" w:color="10A48E" w:themeColor="accent3"/>
        <w:bottom w:val="single" w:sz="8" w:space="0" w:color="10A48E" w:themeColor="accent3"/>
        <w:right w:val="single" w:sz="8" w:space="0" w:color="10A48E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0A48E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0A48E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0A48E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4F7E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4F7E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4">
    <w:name w:val="Medium List 2 Accent 4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17C0A3" w:themeColor="accent4"/>
        <w:left w:val="single" w:sz="8" w:space="0" w:color="17C0A3" w:themeColor="accent4"/>
        <w:bottom w:val="single" w:sz="8" w:space="0" w:color="17C0A3" w:themeColor="accent4"/>
        <w:right w:val="single" w:sz="8" w:space="0" w:color="17C0A3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7C0A3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7C0A3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7C0A3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DF7ED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DF7ED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5">
    <w:name w:val="Medium List 2 Accent 5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44F44" w:themeColor="accent5"/>
        <w:left w:val="single" w:sz="8" w:space="0" w:color="044F44" w:themeColor="accent5"/>
        <w:bottom w:val="single" w:sz="8" w:space="0" w:color="044F44" w:themeColor="accent5"/>
        <w:right w:val="single" w:sz="8" w:space="0" w:color="044F44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44F44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44F44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44F44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AFAEB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9AFAEB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Elencomedio2-Colore6">
    <w:name w:val="Medium List 2 Accent 6"/>
    <w:basedOn w:val="Tabellanormale"/>
    <w:uiPriority w:val="66"/>
    <w:semiHidden/>
    <w:unhideWhenUsed/>
    <w:rsid w:val="00572222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2C3644" w:themeColor="accent6"/>
        <w:left w:val="single" w:sz="8" w:space="0" w:color="2C3644" w:themeColor="accent6"/>
        <w:bottom w:val="single" w:sz="8" w:space="0" w:color="2C3644" w:themeColor="accent6"/>
        <w:right w:val="single" w:sz="8" w:space="0" w:color="2C3644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C3644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C3644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C3644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3CCD8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3CCD8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Sfondomedio1">
    <w:name w:val="Medium Shading 1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1">
    <w:name w:val="Medium Shading 1 Accent 1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D2EF57" w:themeColor="accent1" w:themeTint="BF"/>
        <w:left w:val="single" w:sz="8" w:space="0" w:color="D2EF57" w:themeColor="accent1" w:themeTint="BF"/>
        <w:bottom w:val="single" w:sz="8" w:space="0" w:color="D2EF57" w:themeColor="accent1" w:themeTint="BF"/>
        <w:right w:val="single" w:sz="8" w:space="0" w:color="D2EF57" w:themeColor="accent1" w:themeTint="BF"/>
        <w:insideH w:val="single" w:sz="8" w:space="0" w:color="D2EF57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2EF57" w:themeColor="accent1" w:themeTint="BF"/>
          <w:left w:val="single" w:sz="8" w:space="0" w:color="D2EF57" w:themeColor="accent1" w:themeTint="BF"/>
          <w:bottom w:val="single" w:sz="8" w:space="0" w:color="D2EF57" w:themeColor="accent1" w:themeTint="BF"/>
          <w:right w:val="single" w:sz="8" w:space="0" w:color="D2EF57" w:themeColor="accent1" w:themeTint="BF"/>
          <w:insideH w:val="nil"/>
          <w:insideV w:val="nil"/>
        </w:tcBorders>
        <w:shd w:val="clear" w:color="auto" w:fill="C3EA1F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2EF57" w:themeColor="accent1" w:themeTint="BF"/>
          <w:left w:val="single" w:sz="8" w:space="0" w:color="D2EF57" w:themeColor="accent1" w:themeTint="BF"/>
          <w:bottom w:val="single" w:sz="8" w:space="0" w:color="D2EF57" w:themeColor="accent1" w:themeTint="BF"/>
          <w:right w:val="single" w:sz="8" w:space="0" w:color="D2EF57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9C7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0F9C7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2">
    <w:name w:val="Medium Shading 1 Accent 2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C4F627" w:themeColor="accent2" w:themeTint="BF"/>
        <w:left w:val="single" w:sz="8" w:space="0" w:color="C4F627" w:themeColor="accent2" w:themeTint="BF"/>
        <w:bottom w:val="single" w:sz="8" w:space="0" w:color="C4F627" w:themeColor="accent2" w:themeTint="BF"/>
        <w:right w:val="single" w:sz="8" w:space="0" w:color="C4F627" w:themeColor="accent2" w:themeTint="BF"/>
        <w:insideH w:val="single" w:sz="8" w:space="0" w:color="C4F627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4F627" w:themeColor="accent2" w:themeTint="BF"/>
          <w:left w:val="single" w:sz="8" w:space="0" w:color="C4F627" w:themeColor="accent2" w:themeTint="BF"/>
          <w:bottom w:val="single" w:sz="8" w:space="0" w:color="C4F627" w:themeColor="accent2" w:themeTint="BF"/>
          <w:right w:val="single" w:sz="8" w:space="0" w:color="C4F627" w:themeColor="accent2" w:themeTint="BF"/>
          <w:insideH w:val="nil"/>
          <w:insideV w:val="nil"/>
        </w:tcBorders>
        <w:shd w:val="clear" w:color="auto" w:fill="9DCB08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4F627" w:themeColor="accent2" w:themeTint="BF"/>
          <w:left w:val="single" w:sz="8" w:space="0" w:color="C4F627" w:themeColor="accent2" w:themeTint="BF"/>
          <w:bottom w:val="single" w:sz="8" w:space="0" w:color="C4F627" w:themeColor="accent2" w:themeTint="BF"/>
          <w:right w:val="single" w:sz="8" w:space="0" w:color="C4F627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CB7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BFCB7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3">
    <w:name w:val="Medium Shading 1 Accent 3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1DE9CA" w:themeColor="accent3" w:themeTint="BF"/>
        <w:left w:val="single" w:sz="8" w:space="0" w:color="1DE9CA" w:themeColor="accent3" w:themeTint="BF"/>
        <w:bottom w:val="single" w:sz="8" w:space="0" w:color="1DE9CA" w:themeColor="accent3" w:themeTint="BF"/>
        <w:right w:val="single" w:sz="8" w:space="0" w:color="1DE9CA" w:themeColor="accent3" w:themeTint="BF"/>
        <w:insideH w:val="single" w:sz="8" w:space="0" w:color="1DE9CA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1DE9CA" w:themeColor="accent3" w:themeTint="BF"/>
          <w:left w:val="single" w:sz="8" w:space="0" w:color="1DE9CA" w:themeColor="accent3" w:themeTint="BF"/>
          <w:bottom w:val="single" w:sz="8" w:space="0" w:color="1DE9CA" w:themeColor="accent3" w:themeTint="BF"/>
          <w:right w:val="single" w:sz="8" w:space="0" w:color="1DE9CA" w:themeColor="accent3" w:themeTint="BF"/>
          <w:insideH w:val="nil"/>
          <w:insideV w:val="nil"/>
        </w:tcBorders>
        <w:shd w:val="clear" w:color="auto" w:fill="10A48E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DE9CA" w:themeColor="accent3" w:themeTint="BF"/>
          <w:left w:val="single" w:sz="8" w:space="0" w:color="1DE9CA" w:themeColor="accent3" w:themeTint="BF"/>
          <w:bottom w:val="single" w:sz="8" w:space="0" w:color="1DE9CA" w:themeColor="accent3" w:themeTint="BF"/>
          <w:right w:val="single" w:sz="8" w:space="0" w:color="1DE9CA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7E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4F7E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4">
    <w:name w:val="Medium Shading 1 Accent 4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39E7C9" w:themeColor="accent4" w:themeTint="BF"/>
        <w:left w:val="single" w:sz="8" w:space="0" w:color="39E7C9" w:themeColor="accent4" w:themeTint="BF"/>
        <w:bottom w:val="single" w:sz="8" w:space="0" w:color="39E7C9" w:themeColor="accent4" w:themeTint="BF"/>
        <w:right w:val="single" w:sz="8" w:space="0" w:color="39E7C9" w:themeColor="accent4" w:themeTint="BF"/>
        <w:insideH w:val="single" w:sz="8" w:space="0" w:color="39E7C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39E7C9" w:themeColor="accent4" w:themeTint="BF"/>
          <w:left w:val="single" w:sz="8" w:space="0" w:color="39E7C9" w:themeColor="accent4" w:themeTint="BF"/>
          <w:bottom w:val="single" w:sz="8" w:space="0" w:color="39E7C9" w:themeColor="accent4" w:themeTint="BF"/>
          <w:right w:val="single" w:sz="8" w:space="0" w:color="39E7C9" w:themeColor="accent4" w:themeTint="BF"/>
          <w:insideH w:val="nil"/>
          <w:insideV w:val="nil"/>
        </w:tcBorders>
        <w:shd w:val="clear" w:color="auto" w:fill="17C0A3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9E7C9" w:themeColor="accent4" w:themeTint="BF"/>
          <w:left w:val="single" w:sz="8" w:space="0" w:color="39E7C9" w:themeColor="accent4" w:themeTint="BF"/>
          <w:bottom w:val="single" w:sz="8" w:space="0" w:color="39E7C9" w:themeColor="accent4" w:themeTint="BF"/>
          <w:right w:val="single" w:sz="8" w:space="0" w:color="39E7C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DF7ED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DF7ED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5">
    <w:name w:val="Medium Shading 1 Accent 5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09B49B" w:themeColor="accent5" w:themeTint="BF"/>
        <w:left w:val="single" w:sz="8" w:space="0" w:color="09B49B" w:themeColor="accent5" w:themeTint="BF"/>
        <w:bottom w:val="single" w:sz="8" w:space="0" w:color="09B49B" w:themeColor="accent5" w:themeTint="BF"/>
        <w:right w:val="single" w:sz="8" w:space="0" w:color="09B49B" w:themeColor="accent5" w:themeTint="BF"/>
        <w:insideH w:val="single" w:sz="8" w:space="0" w:color="09B49B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9B49B" w:themeColor="accent5" w:themeTint="BF"/>
          <w:left w:val="single" w:sz="8" w:space="0" w:color="09B49B" w:themeColor="accent5" w:themeTint="BF"/>
          <w:bottom w:val="single" w:sz="8" w:space="0" w:color="09B49B" w:themeColor="accent5" w:themeTint="BF"/>
          <w:right w:val="single" w:sz="8" w:space="0" w:color="09B49B" w:themeColor="accent5" w:themeTint="BF"/>
          <w:insideH w:val="nil"/>
          <w:insideV w:val="nil"/>
        </w:tcBorders>
        <w:shd w:val="clear" w:color="auto" w:fill="044F4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9B49B" w:themeColor="accent5" w:themeTint="BF"/>
          <w:left w:val="single" w:sz="8" w:space="0" w:color="09B49B" w:themeColor="accent5" w:themeTint="BF"/>
          <w:bottom w:val="single" w:sz="8" w:space="0" w:color="09B49B" w:themeColor="accent5" w:themeTint="BF"/>
          <w:right w:val="single" w:sz="8" w:space="0" w:color="09B49B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AFAEB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9AFAEB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1-Colore6">
    <w:name w:val="Medium Shading 1 Accent 6"/>
    <w:basedOn w:val="Tabellanormale"/>
    <w:uiPriority w:val="63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8" w:space="0" w:color="536680" w:themeColor="accent6" w:themeTint="BF"/>
        <w:left w:val="single" w:sz="8" w:space="0" w:color="536680" w:themeColor="accent6" w:themeTint="BF"/>
        <w:bottom w:val="single" w:sz="8" w:space="0" w:color="536680" w:themeColor="accent6" w:themeTint="BF"/>
        <w:right w:val="single" w:sz="8" w:space="0" w:color="536680" w:themeColor="accent6" w:themeTint="BF"/>
        <w:insideH w:val="single" w:sz="8" w:space="0" w:color="536680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36680" w:themeColor="accent6" w:themeTint="BF"/>
          <w:left w:val="single" w:sz="8" w:space="0" w:color="536680" w:themeColor="accent6" w:themeTint="BF"/>
          <w:bottom w:val="single" w:sz="8" w:space="0" w:color="536680" w:themeColor="accent6" w:themeTint="BF"/>
          <w:right w:val="single" w:sz="8" w:space="0" w:color="536680" w:themeColor="accent6" w:themeTint="BF"/>
          <w:insideH w:val="nil"/>
          <w:insideV w:val="nil"/>
        </w:tcBorders>
        <w:shd w:val="clear" w:color="auto" w:fill="2C3644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36680" w:themeColor="accent6" w:themeTint="BF"/>
          <w:left w:val="single" w:sz="8" w:space="0" w:color="536680" w:themeColor="accent6" w:themeTint="BF"/>
          <w:bottom w:val="single" w:sz="8" w:space="0" w:color="536680" w:themeColor="accent6" w:themeTint="BF"/>
          <w:right w:val="single" w:sz="8" w:space="0" w:color="536680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3CCD8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3CCD8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fondomedio2">
    <w:name w:val="Medium Shading 2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1">
    <w:name w:val="Medium Shading 2 Accent 1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3EA1F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3EA1F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3EA1F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2">
    <w:name w:val="Medium Shading 2 Accent 2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DCB08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CB08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DCB08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3">
    <w:name w:val="Medium Shading 2 Accent 3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0A48E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0A48E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0A48E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4">
    <w:name w:val="Medium Shading 2 Accent 4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7C0A3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7C0A3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7C0A3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5">
    <w:name w:val="Medium Shading 2 Accent 5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44F44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44F4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44F44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Sfondomedio2-Colore6">
    <w:name w:val="Medium Shading 2 Accent 6"/>
    <w:basedOn w:val="Tabellanormale"/>
    <w:uiPriority w:val="64"/>
    <w:semiHidden/>
    <w:unhideWhenUsed/>
    <w:rsid w:val="00572222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C3644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3644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C3644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57222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080" w:hanging="108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IntestazionemessaggioCarattere">
    <w:name w:val="Intestazione messaggio Carattere"/>
    <w:basedOn w:val="Carpredefinitoparagrafo"/>
    <w:link w:val="Intestazionemessaggio"/>
    <w:uiPriority w:val="99"/>
    <w:semiHidden/>
    <w:rsid w:val="00572222"/>
    <w:rPr>
      <w:rFonts w:asciiTheme="majorHAnsi" w:eastAsiaTheme="majorEastAsia" w:hAnsiTheme="majorHAnsi" w:cstheme="majorBidi"/>
      <w:kern w:val="16"/>
      <w:sz w:val="24"/>
      <w:szCs w:val="24"/>
      <w:shd w:val="pct20" w:color="auto" w:fill="auto"/>
      <w14:ligatures w14:val="standardContextual"/>
      <w14:numForm w14:val="oldStyle"/>
      <w14:numSpacing w14:val="proportional"/>
      <w14:cntxtAlts/>
    </w:rPr>
  </w:style>
  <w:style w:type="paragraph" w:styleId="Nessunaspaziatura">
    <w:name w:val="No Spacing"/>
    <w:uiPriority w:val="1"/>
    <w:semiHidden/>
    <w:unhideWhenUsed/>
    <w:qFormat/>
    <w:rsid w:val="00572222"/>
    <w:pPr>
      <w:spacing w:after="0" w:line="240" w:lineRule="auto"/>
    </w:pPr>
    <w:rPr>
      <w:kern w:val="16"/>
      <w14:ligatures w14:val="standardContextual"/>
      <w14:numForm w14:val="oldStyle"/>
      <w14:numSpacing w14:val="proportional"/>
      <w14:cntxtAlts/>
    </w:rPr>
  </w:style>
  <w:style w:type="paragraph" w:styleId="NormaleWeb">
    <w:name w:val="Normal (Web)"/>
    <w:basedOn w:val="Normale"/>
    <w:uiPriority w:val="99"/>
    <w:semiHidden/>
    <w:unhideWhenUsed/>
    <w:rsid w:val="00572222"/>
    <w:rPr>
      <w:rFonts w:ascii="Times New Roman" w:hAnsi="Times New Roman" w:cs="Times New Roman"/>
      <w:sz w:val="24"/>
      <w:szCs w:val="24"/>
    </w:rPr>
  </w:style>
  <w:style w:type="paragraph" w:styleId="Rientronormale">
    <w:name w:val="Normal Indent"/>
    <w:basedOn w:val="Normale"/>
    <w:uiPriority w:val="99"/>
    <w:semiHidden/>
    <w:unhideWhenUsed/>
    <w:rsid w:val="00572222"/>
    <w:pPr>
      <w:ind w:left="720"/>
    </w:p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572222"/>
    <w:pPr>
      <w:spacing w:after="0" w:line="240" w:lineRule="auto"/>
    </w:pPr>
  </w:style>
  <w:style w:type="character" w:customStyle="1" w:styleId="IntestazionenotaCarattere">
    <w:name w:val="Intestazione nota Carattere"/>
    <w:basedOn w:val="Carpredefinitoparagrafo"/>
    <w:link w:val="Intestazionenota"/>
    <w:uiPriority w:val="99"/>
    <w:semiHidden/>
    <w:rsid w:val="00572222"/>
    <w:rPr>
      <w:kern w:val="16"/>
      <w:sz w:val="22"/>
      <w14:ligatures w14:val="standardContextual"/>
      <w14:numForm w14:val="oldStyle"/>
      <w14:numSpacing w14:val="proportional"/>
      <w14:cntxtAlts/>
    </w:rPr>
  </w:style>
  <w:style w:type="character" w:styleId="Numeropagina">
    <w:name w:val="page number"/>
    <w:basedOn w:val="Carpredefinitoparagrafo"/>
    <w:uiPriority w:val="99"/>
    <w:semiHidden/>
    <w:unhideWhenUsed/>
    <w:rsid w:val="00572222"/>
    <w:rPr>
      <w:sz w:val="22"/>
    </w:rPr>
  </w:style>
  <w:style w:type="table" w:styleId="Tabellasemplice-1">
    <w:name w:val="Plain Table 1"/>
    <w:basedOn w:val="Tabellanormale"/>
    <w:uiPriority w:val="40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lasemplice-2">
    <w:name w:val="Plain Table 2"/>
    <w:basedOn w:val="Tabellanormale"/>
    <w:uiPriority w:val="41"/>
    <w:rsid w:val="00572222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ellasemplice-3">
    <w:name w:val="Plain Table 3"/>
    <w:basedOn w:val="Tabellanormale"/>
    <w:uiPriority w:val="42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ellasemplice4">
    <w:name w:val="Plain Table 4"/>
    <w:basedOn w:val="Tabellanormale"/>
    <w:uiPriority w:val="43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lasemplice5">
    <w:name w:val="Plain Table 5"/>
    <w:basedOn w:val="Tabellanormale"/>
    <w:uiPriority w:val="44"/>
    <w:rsid w:val="0057222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Testonormale">
    <w:name w:val="Plain Text"/>
    <w:basedOn w:val="Normale"/>
    <w:link w:val="TestonormaleCarattere"/>
    <w:uiPriority w:val="99"/>
    <w:semiHidden/>
    <w:unhideWhenUsed/>
    <w:rsid w:val="00572222"/>
    <w:pPr>
      <w:spacing w:after="0" w:line="240" w:lineRule="auto"/>
    </w:pPr>
    <w:rPr>
      <w:rFonts w:ascii="Consolas" w:hAnsi="Consolas"/>
      <w:szCs w:val="21"/>
    </w:rPr>
  </w:style>
  <w:style w:type="character" w:customStyle="1" w:styleId="TestonormaleCarattere">
    <w:name w:val="Testo normale Carattere"/>
    <w:basedOn w:val="Carpredefinitoparagrafo"/>
    <w:link w:val="Testonormale"/>
    <w:uiPriority w:val="99"/>
    <w:semiHidden/>
    <w:rsid w:val="00572222"/>
    <w:rPr>
      <w:rFonts w:ascii="Consolas" w:hAnsi="Consolas"/>
      <w:kern w:val="16"/>
      <w:sz w:val="22"/>
      <w:szCs w:val="21"/>
      <w14:ligatures w14:val="standardContextual"/>
      <w14:numForm w14:val="oldStyle"/>
      <w14:numSpacing w14:val="proportional"/>
      <w14:cntxtAlts/>
    </w:rPr>
  </w:style>
  <w:style w:type="paragraph" w:styleId="Citazione">
    <w:name w:val="Quote"/>
    <w:basedOn w:val="Normale"/>
    <w:next w:val="Normale"/>
    <w:link w:val="CitazioneCarattere"/>
    <w:uiPriority w:val="29"/>
    <w:semiHidden/>
    <w:qFormat/>
    <w:rsid w:val="00572222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semiHidden/>
    <w:rsid w:val="00572222"/>
    <w:rPr>
      <w:i/>
      <w:iCs/>
      <w:color w:val="404040" w:themeColor="text1" w:themeTint="BF"/>
      <w:kern w:val="16"/>
      <w:sz w:val="22"/>
      <w14:ligatures w14:val="standardContextual"/>
      <w14:numForm w14:val="oldStyle"/>
      <w14:numSpacing w14:val="proportional"/>
      <w14:cntxtAlts/>
    </w:rPr>
  </w:style>
  <w:style w:type="paragraph" w:styleId="Formuladiapertura">
    <w:name w:val="Salutation"/>
    <w:basedOn w:val="Normale"/>
    <w:next w:val="Normale"/>
    <w:link w:val="FormuladiaperturaCarattere"/>
    <w:uiPriority w:val="5"/>
    <w:qFormat/>
    <w:rsid w:val="00572222"/>
  </w:style>
  <w:style w:type="character" w:customStyle="1" w:styleId="FormuladiaperturaCarattere">
    <w:name w:val="Formula di apertura Carattere"/>
    <w:basedOn w:val="Carpredefinitoparagrafo"/>
    <w:link w:val="Formuladiapertura"/>
    <w:uiPriority w:val="5"/>
    <w:rsid w:val="00752FC4"/>
  </w:style>
  <w:style w:type="paragraph" w:styleId="Firma">
    <w:name w:val="Signature"/>
    <w:basedOn w:val="Normale"/>
    <w:next w:val="Normale"/>
    <w:link w:val="FirmaCarattere"/>
    <w:uiPriority w:val="7"/>
    <w:qFormat/>
    <w:rsid w:val="00254E0D"/>
    <w:pPr>
      <w:contextualSpacing/>
    </w:pPr>
  </w:style>
  <w:style w:type="character" w:customStyle="1" w:styleId="FirmaCarattere">
    <w:name w:val="Firma Carattere"/>
    <w:basedOn w:val="Carpredefinitoparagrafo"/>
    <w:link w:val="Firma"/>
    <w:uiPriority w:val="7"/>
    <w:rsid w:val="00254E0D"/>
    <w:rPr>
      <w:color w:val="auto"/>
    </w:rPr>
  </w:style>
  <w:style w:type="character" w:styleId="Enfasigrassetto">
    <w:name w:val="Strong"/>
    <w:basedOn w:val="Carpredefinitoparagrafo"/>
    <w:uiPriority w:val="19"/>
    <w:semiHidden/>
    <w:qFormat/>
    <w:rsid w:val="00572222"/>
    <w:rPr>
      <w:b/>
      <w:bCs/>
      <w:sz w:val="22"/>
    </w:rPr>
  </w:style>
  <w:style w:type="paragraph" w:styleId="Sottotitolo">
    <w:name w:val="Subtitle"/>
    <w:basedOn w:val="Normale"/>
    <w:next w:val="Normale"/>
    <w:link w:val="SottotitoloCarattere"/>
    <w:uiPriority w:val="11"/>
    <w:semiHidden/>
    <w:unhideWhenUsed/>
    <w:qFormat/>
    <w:rsid w:val="00572222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</w:rPr>
  </w:style>
  <w:style w:type="character" w:customStyle="1" w:styleId="SottotitoloCarattere">
    <w:name w:val="Sottotitolo Carattere"/>
    <w:basedOn w:val="Carpredefinitoparagrafo"/>
    <w:link w:val="Sottotitolo"/>
    <w:uiPriority w:val="11"/>
    <w:semiHidden/>
    <w:rsid w:val="00572222"/>
    <w:rPr>
      <w:rFonts w:eastAsiaTheme="minorEastAsia"/>
      <w:color w:val="5A5A5A" w:themeColor="text1" w:themeTint="A5"/>
      <w:spacing w:val="15"/>
      <w:kern w:val="16"/>
      <w:sz w:val="22"/>
      <w:szCs w:val="22"/>
      <w14:ligatures w14:val="standardContextual"/>
      <w14:numForm w14:val="oldStyle"/>
      <w14:numSpacing w14:val="proportional"/>
      <w14:cntxtAlts/>
    </w:rPr>
  </w:style>
  <w:style w:type="character" w:styleId="Enfasidelicata">
    <w:name w:val="Subtle Emphasis"/>
    <w:basedOn w:val="Carpredefinitoparagrafo"/>
    <w:uiPriority w:val="19"/>
    <w:semiHidden/>
    <w:qFormat/>
    <w:rsid w:val="00572222"/>
    <w:rPr>
      <w:i/>
      <w:iCs/>
      <w:color w:val="404040" w:themeColor="text1" w:themeTint="BF"/>
      <w:sz w:val="22"/>
    </w:rPr>
  </w:style>
  <w:style w:type="character" w:styleId="Riferimentodelicato">
    <w:name w:val="Subtle Reference"/>
    <w:basedOn w:val="Carpredefinitoparagrafo"/>
    <w:uiPriority w:val="31"/>
    <w:semiHidden/>
    <w:qFormat/>
    <w:rsid w:val="00572222"/>
    <w:rPr>
      <w:smallCaps/>
      <w:color w:val="5A5A5A" w:themeColor="text1" w:themeTint="A5"/>
      <w:sz w:val="22"/>
    </w:rPr>
  </w:style>
  <w:style w:type="table" w:styleId="Tabellaeffetti3D1">
    <w:name w:val="Table 3D effects 1"/>
    <w:basedOn w:val="Tabellanormale"/>
    <w:uiPriority w:val="99"/>
    <w:semiHidden/>
    <w:unhideWhenUsed/>
    <w:rsid w:val="00572222"/>
    <w:rPr>
      <w:color w:val="auto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aeffetti3D2">
    <w:name w:val="Table 3D effects 2"/>
    <w:basedOn w:val="Tabellanormale"/>
    <w:uiPriority w:val="99"/>
    <w:semiHidden/>
    <w:unhideWhenUsed/>
    <w:rsid w:val="00572222"/>
    <w:rPr>
      <w:color w:val="auto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effetti3D3">
    <w:name w:val="Table 3D effects 3"/>
    <w:basedOn w:val="Tabellanormale"/>
    <w:uiPriority w:val="99"/>
    <w:semiHidden/>
    <w:unhideWhenUsed/>
    <w:rsid w:val="00572222"/>
    <w:rPr>
      <w:color w:val="auto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lassica1">
    <w:name w:val="Table Classic 1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lassica2">
    <w:name w:val="Table Classic 2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lassica3">
    <w:name w:val="Table Classic 3"/>
    <w:basedOn w:val="Tabellanormale"/>
    <w:uiPriority w:val="99"/>
    <w:semiHidden/>
    <w:unhideWhenUsed/>
    <w:rsid w:val="00572222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lassica4">
    <w:name w:val="Table Classic 4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acolori1">
    <w:name w:val="Table Colorful 1"/>
    <w:basedOn w:val="Tabellanormale"/>
    <w:uiPriority w:val="99"/>
    <w:semiHidden/>
    <w:unhideWhenUsed/>
    <w:rsid w:val="00572222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acolori2">
    <w:name w:val="Table Colorful 2"/>
    <w:basedOn w:val="Tabellanormale"/>
    <w:uiPriority w:val="99"/>
    <w:semiHidden/>
    <w:unhideWhenUsed/>
    <w:rsid w:val="00572222"/>
    <w:rPr>
      <w:color w:val="auto"/>
    </w:r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acolori3">
    <w:name w:val="Table Colorful 3"/>
    <w:basedOn w:val="Tabellanormale"/>
    <w:uiPriority w:val="99"/>
    <w:semiHidden/>
    <w:unhideWhenUsed/>
    <w:rsid w:val="00572222"/>
    <w:rPr>
      <w:color w:val="auto"/>
    </w:r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acolonne1">
    <w:name w:val="Table Columns 1"/>
    <w:basedOn w:val="Tabellanormale"/>
    <w:uiPriority w:val="99"/>
    <w:semiHidden/>
    <w:unhideWhenUsed/>
    <w:rsid w:val="00572222"/>
    <w:rPr>
      <w:b/>
      <w:bCs/>
      <w:color w:val="auto"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olonne2">
    <w:name w:val="Table Columns 2"/>
    <w:basedOn w:val="Tabellanormale"/>
    <w:uiPriority w:val="99"/>
    <w:semiHidden/>
    <w:unhideWhenUsed/>
    <w:rsid w:val="00572222"/>
    <w:rPr>
      <w:b/>
      <w:bCs/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olonne3">
    <w:name w:val="Table Columns 3"/>
    <w:basedOn w:val="Tabellanormale"/>
    <w:uiPriority w:val="99"/>
    <w:semiHidden/>
    <w:unhideWhenUsed/>
    <w:rsid w:val="00572222"/>
    <w:rPr>
      <w:b/>
      <w:bCs/>
      <w:color w:val="auto"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olonne4">
    <w:name w:val="Table Columns 4"/>
    <w:basedOn w:val="Tabellanormale"/>
    <w:uiPriority w:val="99"/>
    <w:semiHidden/>
    <w:unhideWhenUsed/>
    <w:rsid w:val="00572222"/>
    <w:rPr>
      <w:color w:val="auto"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lacolonne5">
    <w:name w:val="Table Columns 5"/>
    <w:basedOn w:val="Tabellanormale"/>
    <w:uiPriority w:val="99"/>
    <w:semiHidden/>
    <w:unhideWhenUsed/>
    <w:rsid w:val="00572222"/>
    <w:rPr>
      <w:color w:val="auto"/>
    </w:r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acontemporanea">
    <w:name w:val="Table Contemporary"/>
    <w:basedOn w:val="Tabellanormale"/>
    <w:uiPriority w:val="99"/>
    <w:semiHidden/>
    <w:unhideWhenUsed/>
    <w:rsid w:val="00572222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laelegante">
    <w:name w:val="Table Elegant"/>
    <w:basedOn w:val="Tabellanormale"/>
    <w:uiPriority w:val="99"/>
    <w:semiHidden/>
    <w:unhideWhenUsed/>
    <w:rsid w:val="00572222"/>
    <w:rPr>
      <w:color w:val="auto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1">
    <w:name w:val="Table Grid 1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2">
    <w:name w:val="Table Grid 2"/>
    <w:basedOn w:val="Tabellanormale"/>
    <w:uiPriority w:val="99"/>
    <w:semiHidden/>
    <w:unhideWhenUsed/>
    <w:rsid w:val="00572222"/>
    <w:rPr>
      <w:color w:val="auto"/>
    </w:r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3">
    <w:name w:val="Table Grid 3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4">
    <w:name w:val="Table Grid 4"/>
    <w:basedOn w:val="Tabellanormale"/>
    <w:uiPriority w:val="99"/>
    <w:semiHidden/>
    <w:unhideWhenUsed/>
    <w:rsid w:val="00572222"/>
    <w:rPr>
      <w:color w:val="auto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5">
    <w:name w:val="Table Grid 5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gliatabella6">
    <w:name w:val="Table Grid 6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gliatabella7">
    <w:name w:val="Table Grid 7"/>
    <w:basedOn w:val="Tabellanormale"/>
    <w:uiPriority w:val="99"/>
    <w:semiHidden/>
    <w:unhideWhenUsed/>
    <w:rsid w:val="00572222"/>
    <w:rPr>
      <w:b/>
      <w:bCs/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Grigliatabella8">
    <w:name w:val="Table Grid 8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Grigliatabellachiara">
    <w:name w:val="Grid Table Light"/>
    <w:basedOn w:val="Tabellanormale"/>
    <w:uiPriority w:val="45"/>
    <w:rsid w:val="00572222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Elencotabella1">
    <w:name w:val="Table List 1"/>
    <w:basedOn w:val="Tabellanormale"/>
    <w:uiPriority w:val="99"/>
    <w:semiHidden/>
    <w:unhideWhenUsed/>
    <w:rsid w:val="00572222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lencotabella2">
    <w:name w:val="Table List 2"/>
    <w:basedOn w:val="Tabellanormale"/>
    <w:uiPriority w:val="99"/>
    <w:semiHidden/>
    <w:unhideWhenUsed/>
    <w:rsid w:val="00572222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lencotabella3">
    <w:name w:val="Table List 3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lencotabella4">
    <w:name w:val="Table List 4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Elencotabella5">
    <w:name w:val="Table List 5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lencotabella6">
    <w:name w:val="Table List 6"/>
    <w:basedOn w:val="Tabellanormale"/>
    <w:uiPriority w:val="99"/>
    <w:semiHidden/>
    <w:unhideWhenUsed/>
    <w:rsid w:val="00572222"/>
    <w:rPr>
      <w:color w:val="auto"/>
    </w:r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Elencotabella7">
    <w:name w:val="Table List 7"/>
    <w:basedOn w:val="Tabellanormale"/>
    <w:uiPriority w:val="99"/>
    <w:semiHidden/>
    <w:unhideWhenUsed/>
    <w:rsid w:val="00572222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Elencotabella8">
    <w:name w:val="Table List 8"/>
    <w:basedOn w:val="Tabellanormale"/>
    <w:uiPriority w:val="99"/>
    <w:semiHidden/>
    <w:unhideWhenUsed/>
    <w:rsid w:val="00572222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Indicefonti">
    <w:name w:val="table of authorities"/>
    <w:basedOn w:val="Normale"/>
    <w:next w:val="Normale"/>
    <w:uiPriority w:val="99"/>
    <w:semiHidden/>
    <w:unhideWhenUsed/>
    <w:rsid w:val="00572222"/>
    <w:pPr>
      <w:spacing w:after="0"/>
      <w:ind w:left="22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572222"/>
    <w:pPr>
      <w:spacing w:after="0"/>
    </w:pPr>
  </w:style>
  <w:style w:type="table" w:styleId="Tabellaprofessionale">
    <w:name w:val="Table Professional"/>
    <w:basedOn w:val="Tabellanormale"/>
    <w:uiPriority w:val="99"/>
    <w:semiHidden/>
    <w:unhideWhenUsed/>
    <w:rsid w:val="00572222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asemplice1">
    <w:name w:val="Table Simple 1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ellasemplice2">
    <w:name w:val="Table Simple 2"/>
    <w:basedOn w:val="Tabellanormale"/>
    <w:uiPriority w:val="99"/>
    <w:semiHidden/>
    <w:unhideWhenUsed/>
    <w:rsid w:val="00572222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asemplice3">
    <w:name w:val="Table Simple 3"/>
    <w:basedOn w:val="Tabellanormale"/>
    <w:uiPriority w:val="99"/>
    <w:semiHidden/>
    <w:unhideWhenUsed/>
    <w:rsid w:val="00572222"/>
    <w:rPr>
      <w:color w:val="auto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aconombreggiatura1">
    <w:name w:val="Table Subtle 1"/>
    <w:basedOn w:val="Tabellanormale"/>
    <w:uiPriority w:val="99"/>
    <w:semiHidden/>
    <w:unhideWhenUsed/>
    <w:rsid w:val="00572222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conombreggiatura2">
    <w:name w:val="Table Subtle 2"/>
    <w:basedOn w:val="Tabellanormale"/>
    <w:uiPriority w:val="99"/>
    <w:semiHidden/>
    <w:unhideWhenUsed/>
    <w:rsid w:val="00572222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tema">
    <w:name w:val="Table Theme"/>
    <w:basedOn w:val="Tabellanormale"/>
    <w:uiPriority w:val="99"/>
    <w:semiHidden/>
    <w:unhideWhenUsed/>
    <w:rsid w:val="005722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Web1">
    <w:name w:val="Table Web 1"/>
    <w:basedOn w:val="Tabellanormale"/>
    <w:uiPriority w:val="99"/>
    <w:semiHidden/>
    <w:unhideWhenUsed/>
    <w:rsid w:val="00572222"/>
    <w:rPr>
      <w:color w:val="auto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Web2">
    <w:name w:val="Table Web 2"/>
    <w:basedOn w:val="Tabellanormale"/>
    <w:uiPriority w:val="99"/>
    <w:semiHidden/>
    <w:unhideWhenUsed/>
    <w:rsid w:val="00572222"/>
    <w:rPr>
      <w:color w:val="auto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aWeb3">
    <w:name w:val="Table Web 3"/>
    <w:basedOn w:val="Tabellanormale"/>
    <w:uiPriority w:val="99"/>
    <w:semiHidden/>
    <w:unhideWhenUsed/>
    <w:rsid w:val="00572222"/>
    <w:rPr>
      <w:color w:val="auto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olo">
    <w:name w:val="Title"/>
    <w:basedOn w:val="Normale"/>
    <w:next w:val="Normale"/>
    <w:link w:val="TitoloCarattere"/>
    <w:uiPriority w:val="10"/>
    <w:semiHidden/>
    <w:qFormat/>
    <w:rsid w:val="0057222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semiHidden/>
    <w:rsid w:val="00572222"/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  <w14:ligatures w14:val="standardContextual"/>
      <w14:numForm w14:val="oldStyle"/>
      <w14:numSpacing w14:val="proportional"/>
      <w14:cntxtAlt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572222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572222"/>
    <w:pPr>
      <w:spacing w:after="100"/>
    </w:pPr>
  </w:style>
  <w:style w:type="paragraph" w:styleId="Sommario2">
    <w:name w:val="toc 2"/>
    <w:basedOn w:val="Normale"/>
    <w:next w:val="Normale"/>
    <w:autoRedefine/>
    <w:uiPriority w:val="39"/>
    <w:semiHidden/>
    <w:unhideWhenUsed/>
    <w:rsid w:val="00572222"/>
    <w:pPr>
      <w:spacing w:after="100"/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572222"/>
    <w:pPr>
      <w:spacing w:after="100"/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572222"/>
    <w:pPr>
      <w:spacing w:after="100"/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572222"/>
    <w:pPr>
      <w:spacing w:after="100"/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572222"/>
    <w:pPr>
      <w:spacing w:after="100"/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572222"/>
    <w:pPr>
      <w:spacing w:after="100"/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572222"/>
    <w:pPr>
      <w:spacing w:after="100"/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572222"/>
    <w:pPr>
      <w:spacing w:after="100"/>
      <w:ind w:left="1760"/>
    </w:p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572222"/>
    <w:pPr>
      <w:spacing w:before="240"/>
      <w:outlineLvl w:val="9"/>
    </w:pPr>
    <w:rPr>
      <w:b w:val="0"/>
      <w:bCs w:val="0"/>
      <w:color w:val="95B511" w:themeColor="accent1" w:themeShade="BF"/>
      <w:sz w:val="32"/>
      <w:szCs w:val="32"/>
    </w:rPr>
  </w:style>
  <w:style w:type="character" w:styleId="Menzionenonrisolta">
    <w:name w:val="Unresolved Mention"/>
    <w:basedOn w:val="Carpredefinitoparagrafo"/>
    <w:uiPriority w:val="99"/>
    <w:semiHidden/>
    <w:unhideWhenUsed/>
    <w:rsid w:val="007A77F8"/>
    <w:rPr>
      <w:color w:val="605E5C"/>
      <w:shd w:val="clear" w:color="auto" w:fill="E1DFDD"/>
    </w:rPr>
  </w:style>
  <w:style w:type="paragraph" w:customStyle="1" w:styleId="Default">
    <w:name w:val="Default"/>
    <w:rsid w:val="00E318C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Grigliatabella10">
    <w:name w:val="Griglia tabella1"/>
    <w:basedOn w:val="Tabellanormale"/>
    <w:next w:val="Grigliatabella"/>
    <w:uiPriority w:val="59"/>
    <w:rsid w:val="00E6126F"/>
    <w:pPr>
      <w:spacing w:after="0" w:line="240" w:lineRule="auto"/>
    </w:pPr>
    <w:rPr>
      <w:rFonts w:eastAsiaTheme="minorEastAsia"/>
      <w:color w:val="auto"/>
      <w:sz w:val="21"/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foelenco1">
    <w:name w:val="Paragrafo elenco1"/>
    <w:basedOn w:val="Normale"/>
    <w:rsid w:val="0030310E"/>
    <w:pPr>
      <w:spacing w:after="200"/>
      <w:ind w:left="720"/>
      <w:contextualSpacing/>
    </w:pPr>
    <w:rPr>
      <w:rFonts w:ascii="Calibri" w:eastAsia="Times New Roman" w:hAnsi="Calibri" w:cs="Times New Roman"/>
    </w:rPr>
  </w:style>
  <w:style w:type="paragraph" w:customStyle="1" w:styleId="Paragrafoelenco2">
    <w:name w:val="Paragrafo elenco2"/>
    <w:basedOn w:val="Normale"/>
    <w:rsid w:val="0031342B"/>
    <w:pPr>
      <w:spacing w:after="200"/>
      <w:ind w:left="720"/>
      <w:contextualSpacing/>
    </w:pPr>
    <w:rPr>
      <w:rFonts w:ascii="Calibri" w:eastAsia="Times New Roman" w:hAnsi="Calibri" w:cs="Times New Roman"/>
    </w:rPr>
  </w:style>
  <w:style w:type="paragraph" w:customStyle="1" w:styleId="Paragrafoelenco4">
    <w:name w:val="Paragrafo elenco4"/>
    <w:basedOn w:val="Normale"/>
    <w:rsid w:val="003E6A96"/>
    <w:pPr>
      <w:spacing w:after="200"/>
      <w:ind w:left="720"/>
      <w:contextualSpacing/>
    </w:pPr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870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00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5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info@servizicomunali.it" TargetMode="External"/><Relationship Id="rId2" Type="http://schemas.openxmlformats.org/officeDocument/2006/relationships/image" Target="media/image4.jpg"/><Relationship Id="rId1" Type="http://schemas.openxmlformats.org/officeDocument/2006/relationships/image" Target="media/image3.png"/><Relationship Id="rId6" Type="http://schemas.openxmlformats.org/officeDocument/2006/relationships/hyperlink" Target="mailto:protocollo@pec.servizicomunali.it" TargetMode="External"/><Relationship Id="rId5" Type="http://schemas.openxmlformats.org/officeDocument/2006/relationships/hyperlink" Target="mailto:info@servizicomunali.it" TargetMode="External"/><Relationship Id="rId4" Type="http://schemas.openxmlformats.org/officeDocument/2006/relationships/hyperlink" Target="mailto:protocollo@pec.servizicomunali.it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nda.muji\AppData\Roaming\Microsoft\Templates\Carta%20intestata%20capsule%20moderne.dotx" TargetMode="External"/></Relationships>
</file>

<file path=word/theme/theme1.xml><?xml version="1.0" encoding="utf-8"?>
<a:theme xmlns:a="http://schemas.openxmlformats.org/drawingml/2006/main" name="Personal Letterhead">
  <a:themeElements>
    <a:clrScheme name="Label LS1-05">
      <a:dk1>
        <a:sysClr val="windowText" lastClr="000000"/>
      </a:dk1>
      <a:lt1>
        <a:sysClr val="window" lastClr="FFFFFF"/>
      </a:lt1>
      <a:dk2>
        <a:srgbClr val="2C3644"/>
      </a:dk2>
      <a:lt2>
        <a:srgbClr val="FFFFFF"/>
      </a:lt2>
      <a:accent1>
        <a:srgbClr val="C3EA1F"/>
      </a:accent1>
      <a:accent2>
        <a:srgbClr val="9DCB08"/>
      </a:accent2>
      <a:accent3>
        <a:srgbClr val="10A48E"/>
      </a:accent3>
      <a:accent4>
        <a:srgbClr val="17C0A3"/>
      </a:accent4>
      <a:accent5>
        <a:srgbClr val="044F44"/>
      </a:accent5>
      <a:accent6>
        <a:srgbClr val="2C3644"/>
      </a:accent6>
      <a:hlink>
        <a:srgbClr val="10A48E"/>
      </a:hlink>
      <a:folHlink>
        <a:srgbClr val="FF0000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E1B9BB-C40C-4040-AFC5-C91AA9414C7F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2.xml><?xml version="1.0" encoding="utf-8"?>
<ds:datastoreItem xmlns:ds="http://schemas.openxmlformats.org/officeDocument/2006/customXml" ds:itemID="{616916F2-5E6E-4C71-8D85-12CAD699EA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3057246-DBFF-4218-9E8A-B753C150B5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95C504F-791E-4820-8E54-DDAAC54DC4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Carta intestata capsule moderne.dotx</Template>
  <TotalTime>129</TotalTime>
  <Pages>3</Pages>
  <Words>883</Words>
  <Characters>5037</Characters>
  <Application>Microsoft Office Word</Application>
  <DocSecurity>0</DocSecurity>
  <Lines>41</Lines>
  <Paragraphs>11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Maurizio Bonincontri</dc:creator>
  <cp:lastModifiedBy>Maurizio Bonincontri</cp:lastModifiedBy>
  <cp:revision>15</cp:revision>
  <dcterms:created xsi:type="dcterms:W3CDTF">2025-05-19T15:23:00Z</dcterms:created>
  <dcterms:modified xsi:type="dcterms:W3CDTF">2026-07-28T07:26:00Z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